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27F" w:rsidRDefault="00D00B1A">
      <w:pPr>
        <w:pStyle w:val="a3"/>
      </w:pPr>
      <w:r>
        <w:rPr>
          <w:noProof/>
          <w:lang w:eastAsia="ru-RU"/>
        </w:rPr>
        <w:drawing>
          <wp:anchor distT="0" distB="0" distL="0" distR="0" simplePos="0" relativeHeight="251610624" behindDoc="0" locked="0" layoutInCell="1" allowOverlap="1">
            <wp:simplePos x="0" y="0"/>
            <wp:positionH relativeFrom="page">
              <wp:posOffset>847725</wp:posOffset>
            </wp:positionH>
            <wp:positionV relativeFrom="page">
              <wp:posOffset>9244965</wp:posOffset>
            </wp:positionV>
            <wp:extent cx="6225540" cy="379730"/>
            <wp:effectExtent l="0" t="0" r="0" b="0"/>
            <wp:wrapNone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5540" cy="37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327F" w:rsidRDefault="0048327F">
      <w:pPr>
        <w:pStyle w:val="a3"/>
      </w:pPr>
    </w:p>
    <w:p w:rsidR="0083365C" w:rsidRDefault="0083365C" w:rsidP="0083365C">
      <w:pPr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83365C" w:rsidRDefault="0083365C" w:rsidP="0083365C">
      <w:pPr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 xml:space="preserve"> по </w:t>
      </w:r>
      <w:r>
        <w:rPr>
          <w:b/>
          <w:sz w:val="28"/>
          <w:szCs w:val="24"/>
          <w:u w:val="single"/>
        </w:rPr>
        <w:t>литературе 8 класс</w:t>
      </w:r>
    </w:p>
    <w:p w:rsidR="0083365C" w:rsidRDefault="0083365C" w:rsidP="0083365C">
      <w:pPr>
        <w:jc w:val="center"/>
        <w:rPr>
          <w:b/>
          <w:sz w:val="28"/>
          <w:szCs w:val="24"/>
          <w:u w:val="single"/>
        </w:rPr>
      </w:pPr>
    </w:p>
    <w:p w:rsidR="0083365C" w:rsidRDefault="0083365C" w:rsidP="0083365C">
      <w:pPr>
        <w:jc w:val="center"/>
        <w:rPr>
          <w:b/>
          <w:sz w:val="28"/>
          <w:szCs w:val="24"/>
          <w:u w:val="single"/>
        </w:rPr>
      </w:pPr>
      <w:bookmarkStart w:id="0" w:name="_GoBack"/>
      <w:bookmarkEnd w:id="0"/>
    </w:p>
    <w:p w:rsidR="0048327F" w:rsidRDefault="00D00B1A">
      <w:pPr>
        <w:ind w:left="852" w:right="1"/>
        <w:jc w:val="center"/>
        <w:rPr>
          <w:b/>
          <w:sz w:val="24"/>
        </w:rPr>
      </w:pPr>
      <w:r>
        <w:rPr>
          <w:b/>
          <w:sz w:val="24"/>
        </w:rPr>
        <w:t>Инструкция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48327F" w:rsidRDefault="0048327F">
      <w:pPr>
        <w:pStyle w:val="a3"/>
        <w:spacing w:before="135"/>
        <w:rPr>
          <w:b/>
        </w:rPr>
      </w:pPr>
    </w:p>
    <w:p w:rsidR="0048327F" w:rsidRDefault="00D00B1A">
      <w:pPr>
        <w:pStyle w:val="a3"/>
        <w:ind w:left="993" w:right="138" w:firstLine="708"/>
        <w:jc w:val="both"/>
      </w:pPr>
      <w:r>
        <w:t>На</w:t>
      </w:r>
      <w:r>
        <w:rPr>
          <w:spacing w:val="40"/>
        </w:rPr>
        <w:t xml:space="preserve"> </w:t>
      </w:r>
      <w:r>
        <w:t>выполнение</w:t>
      </w:r>
      <w:r>
        <w:rPr>
          <w:spacing w:val="40"/>
        </w:rPr>
        <w:t xml:space="preserve"> </w:t>
      </w:r>
      <w:r>
        <w:t>проверочной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литературе</w:t>
      </w:r>
      <w:r>
        <w:rPr>
          <w:spacing w:val="40"/>
        </w:rPr>
        <w:t xml:space="preserve"> </w:t>
      </w:r>
      <w:r>
        <w:t>отводится</w:t>
      </w:r>
      <w:r>
        <w:rPr>
          <w:spacing w:val="40"/>
        </w:rPr>
        <w:t xml:space="preserve"> </w:t>
      </w:r>
      <w:r>
        <w:t>один</w:t>
      </w:r>
      <w:r>
        <w:rPr>
          <w:spacing w:val="40"/>
        </w:rPr>
        <w:t xml:space="preserve"> </w:t>
      </w:r>
      <w:r>
        <w:t>урок</w:t>
      </w:r>
      <w:r>
        <w:rPr>
          <w:spacing w:val="40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более 45 минут). Работа включает в себя 6 заданий.</w:t>
      </w:r>
    </w:p>
    <w:p w:rsidR="0048327F" w:rsidRDefault="00D00B1A">
      <w:pPr>
        <w:pStyle w:val="a3"/>
        <w:spacing w:before="1"/>
        <w:ind w:left="993" w:right="139" w:firstLine="708"/>
        <w:jc w:val="both"/>
      </w:pPr>
      <w:r>
        <w:t xml:space="preserve">Ответы на задания запишите в поля ответов в </w:t>
      </w:r>
      <w:r>
        <w:t>тексте работы. Если Вы хотите</w:t>
      </w:r>
      <w:r>
        <w:rPr>
          <w:spacing w:val="40"/>
        </w:rPr>
        <w:t xml:space="preserve"> </w:t>
      </w:r>
      <w:r>
        <w:t>изменить ответ, то зачеркните его и запишите рядом новый.</w:t>
      </w:r>
    </w:p>
    <w:p w:rsidR="0048327F" w:rsidRDefault="00D00B1A">
      <w:pPr>
        <w:pStyle w:val="a3"/>
        <w:ind w:left="993" w:right="135" w:firstLine="708"/>
        <w:jc w:val="both"/>
      </w:pPr>
      <w:r>
        <w:rPr>
          <w:spacing w:val="-2"/>
        </w:rPr>
        <w:t>При</w:t>
      </w:r>
      <w:r>
        <w:rPr>
          <w:spacing w:val="-13"/>
        </w:rPr>
        <w:t xml:space="preserve"> </w:t>
      </w:r>
      <w:r>
        <w:rPr>
          <w:spacing w:val="-2"/>
        </w:rPr>
        <w:t>выполнении</w:t>
      </w:r>
      <w:r>
        <w:rPr>
          <w:spacing w:val="-13"/>
        </w:rPr>
        <w:t xml:space="preserve"> </w:t>
      </w:r>
      <w:r>
        <w:rPr>
          <w:spacing w:val="-2"/>
        </w:rPr>
        <w:t>работы</w:t>
      </w:r>
      <w:r>
        <w:rPr>
          <w:spacing w:val="-13"/>
        </w:rPr>
        <w:t xml:space="preserve"> </w:t>
      </w:r>
      <w:r>
        <w:rPr>
          <w:spacing w:val="-2"/>
        </w:rPr>
        <w:t>не</w:t>
      </w:r>
      <w:r>
        <w:rPr>
          <w:spacing w:val="-13"/>
        </w:rPr>
        <w:t xml:space="preserve"> </w:t>
      </w:r>
      <w:r>
        <w:rPr>
          <w:spacing w:val="-2"/>
        </w:rPr>
        <w:t>разрешается</w:t>
      </w:r>
      <w:r>
        <w:rPr>
          <w:spacing w:val="-13"/>
        </w:rPr>
        <w:t xml:space="preserve"> </w:t>
      </w:r>
      <w:r>
        <w:rPr>
          <w:spacing w:val="-2"/>
        </w:rPr>
        <w:t>пользоваться</w:t>
      </w:r>
      <w:r>
        <w:rPr>
          <w:spacing w:val="-13"/>
        </w:rPr>
        <w:t xml:space="preserve"> </w:t>
      </w:r>
      <w:r>
        <w:rPr>
          <w:spacing w:val="-2"/>
        </w:rPr>
        <w:t>учебниками,</w:t>
      </w:r>
      <w:r>
        <w:rPr>
          <w:spacing w:val="-12"/>
        </w:rPr>
        <w:t xml:space="preserve"> </w:t>
      </w:r>
      <w:r>
        <w:rPr>
          <w:spacing w:val="-2"/>
        </w:rPr>
        <w:t>рабочими</w:t>
      </w:r>
      <w:r>
        <w:rPr>
          <w:spacing w:val="-13"/>
        </w:rPr>
        <w:t xml:space="preserve"> </w:t>
      </w:r>
      <w:r>
        <w:rPr>
          <w:spacing w:val="-2"/>
        </w:rPr>
        <w:t xml:space="preserve">тетрадями, </w:t>
      </w:r>
      <w:r>
        <w:t>справочниками, словарями, текстами художественных произведений, литературоведческими м</w:t>
      </w:r>
      <w:r>
        <w:t>атериалами и критическими работами.</w:t>
      </w:r>
    </w:p>
    <w:p w:rsidR="0048327F" w:rsidRDefault="00D00B1A">
      <w:pPr>
        <w:pStyle w:val="a3"/>
        <w:ind w:left="993" w:right="138" w:firstLine="708"/>
        <w:jc w:val="both"/>
      </w:pPr>
      <w:r>
        <w:t>При</w:t>
      </w:r>
      <w:r>
        <w:rPr>
          <w:spacing w:val="-6"/>
        </w:rPr>
        <w:t xml:space="preserve"> </w:t>
      </w:r>
      <w:r>
        <w:t>необходимости</w:t>
      </w:r>
      <w:r>
        <w:rPr>
          <w:spacing w:val="-6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пользоваться</w:t>
      </w:r>
      <w:r>
        <w:rPr>
          <w:spacing w:val="-7"/>
        </w:rPr>
        <w:t xml:space="preserve"> </w:t>
      </w:r>
      <w:r>
        <w:t>черновиком.</w:t>
      </w:r>
      <w:r>
        <w:rPr>
          <w:spacing w:val="-5"/>
        </w:rPr>
        <w:t xml:space="preserve"> </w:t>
      </w:r>
      <w:r>
        <w:t>Записи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черновике</w:t>
      </w:r>
      <w:r>
        <w:rPr>
          <w:spacing w:val="-5"/>
        </w:rPr>
        <w:t xml:space="preserve"> </w:t>
      </w:r>
      <w:r>
        <w:t>проверяться и оцениваться не будут.</w:t>
      </w:r>
    </w:p>
    <w:p w:rsidR="0048327F" w:rsidRDefault="00D00B1A">
      <w:pPr>
        <w:pStyle w:val="a3"/>
        <w:ind w:left="993" w:right="137" w:firstLine="708"/>
        <w:jc w:val="both"/>
      </w:pPr>
      <w:r>
        <w:t>Советуем выполнять задания в том порядке, в котором они даны. Для экономии времени</w:t>
      </w:r>
      <w:r>
        <w:rPr>
          <w:spacing w:val="38"/>
        </w:rPr>
        <w:t xml:space="preserve">  </w:t>
      </w:r>
      <w:r>
        <w:t>пропускайте</w:t>
      </w:r>
      <w:r>
        <w:rPr>
          <w:spacing w:val="38"/>
        </w:rPr>
        <w:t xml:space="preserve">  </w:t>
      </w:r>
      <w:r>
        <w:t>задание,</w:t>
      </w:r>
      <w:r>
        <w:rPr>
          <w:spacing w:val="38"/>
        </w:rPr>
        <w:t xml:space="preserve">  </w:t>
      </w:r>
      <w:r>
        <w:t>которое</w:t>
      </w:r>
      <w:r>
        <w:rPr>
          <w:spacing w:val="39"/>
        </w:rPr>
        <w:t xml:space="preserve">  </w:t>
      </w:r>
      <w:r>
        <w:t>не</w:t>
      </w:r>
      <w:r>
        <w:rPr>
          <w:spacing w:val="38"/>
        </w:rPr>
        <w:t xml:space="preserve">  </w:t>
      </w:r>
      <w:r>
        <w:t>удаётся</w:t>
      </w:r>
      <w:r>
        <w:rPr>
          <w:spacing w:val="38"/>
        </w:rPr>
        <w:t xml:space="preserve">  </w:t>
      </w:r>
      <w:r>
        <w:t>выполнить</w:t>
      </w:r>
      <w:r>
        <w:rPr>
          <w:spacing w:val="38"/>
        </w:rPr>
        <w:t xml:space="preserve">  </w:t>
      </w:r>
      <w:r>
        <w:t>сразу,</w:t>
      </w:r>
      <w:r>
        <w:rPr>
          <w:spacing w:val="38"/>
        </w:rPr>
        <w:t xml:space="preserve">  </w:t>
      </w:r>
      <w:r>
        <w:t>и</w:t>
      </w:r>
      <w:r>
        <w:rPr>
          <w:spacing w:val="38"/>
        </w:rPr>
        <w:t xml:space="preserve">  </w:t>
      </w:r>
      <w:r>
        <w:t>переходите к</w:t>
      </w:r>
      <w:r>
        <w:rPr>
          <w:spacing w:val="-2"/>
        </w:rPr>
        <w:t xml:space="preserve"> </w:t>
      </w:r>
      <w:r>
        <w:t>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</w:t>
      </w:r>
    </w:p>
    <w:p w:rsidR="0048327F" w:rsidRDefault="0048327F">
      <w:pPr>
        <w:pStyle w:val="a3"/>
        <w:spacing w:before="2"/>
      </w:pPr>
    </w:p>
    <w:p w:rsidR="0048327F" w:rsidRDefault="00D00B1A">
      <w:pPr>
        <w:ind w:left="4591" w:right="3738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Желаем </w:t>
      </w:r>
      <w:r>
        <w:rPr>
          <w:b/>
          <w:i/>
          <w:spacing w:val="-2"/>
          <w:sz w:val="24"/>
        </w:rPr>
        <w:t>успеха!</w:t>
      </w:r>
    </w:p>
    <w:p w:rsidR="0048327F" w:rsidRDefault="0048327F">
      <w:pPr>
        <w:pStyle w:val="a3"/>
        <w:rPr>
          <w:b/>
          <w:i/>
        </w:rPr>
      </w:pPr>
    </w:p>
    <w:p w:rsidR="0048327F" w:rsidRDefault="0048327F">
      <w:pPr>
        <w:pStyle w:val="a3"/>
        <w:spacing w:before="82"/>
        <w:rPr>
          <w:b/>
          <w:i/>
        </w:rPr>
      </w:pPr>
    </w:p>
    <w:p w:rsidR="0048327F" w:rsidRDefault="00D00B1A">
      <w:pPr>
        <w:pStyle w:val="2"/>
        <w:ind w:left="1927"/>
        <w:jc w:val="left"/>
        <w:rPr>
          <w:rFonts w:ascii="Arial" w:hAnsi="Arial"/>
        </w:rPr>
      </w:pPr>
      <w:r>
        <w:rPr>
          <w:rFonts w:ascii="Arial" w:hAnsi="Arial"/>
          <w:noProof/>
          <w:lang w:eastAsia="ru-RU"/>
        </w:rPr>
        <w:drawing>
          <wp:anchor distT="0" distB="0" distL="0" distR="0" simplePos="0" relativeHeight="251611648" behindDoc="0" locked="0" layoutInCell="1" allowOverlap="1">
            <wp:simplePos x="0" y="0"/>
            <wp:positionH relativeFrom="page">
              <wp:posOffset>882650</wp:posOffset>
            </wp:positionH>
            <wp:positionV relativeFrom="paragraph">
              <wp:posOffset>-51435</wp:posOffset>
            </wp:positionV>
            <wp:extent cx="453390" cy="453390"/>
            <wp:effectExtent l="0" t="0" r="0" b="0"/>
            <wp:wrapNone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w w:val="85"/>
        </w:rPr>
        <w:t>В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образце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представлены</w:t>
      </w:r>
      <w:r>
        <w:rPr>
          <w:rFonts w:ascii="Arial" w:hAnsi="Arial"/>
          <w:spacing w:val="22"/>
        </w:rPr>
        <w:t xml:space="preserve"> </w:t>
      </w:r>
      <w:r>
        <w:rPr>
          <w:rFonts w:ascii="Arial" w:hAnsi="Arial"/>
          <w:w w:val="85"/>
        </w:rPr>
        <w:t>два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примера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блока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заданий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3–5.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В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>реальных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  <w:w w:val="85"/>
        </w:rPr>
        <w:t xml:space="preserve">вариантах </w:t>
      </w:r>
      <w:r>
        <w:rPr>
          <w:rFonts w:ascii="Arial" w:hAnsi="Arial"/>
          <w:spacing w:val="-2"/>
          <w:w w:val="85"/>
        </w:rPr>
        <w:t>проверочной работы будет предложен только один блок.</w:t>
      </w:r>
    </w:p>
    <w:p w:rsidR="0048327F" w:rsidRDefault="0048327F">
      <w:pPr>
        <w:pStyle w:val="a3"/>
        <w:rPr>
          <w:rFonts w:ascii="Arial"/>
          <w:b/>
          <w:sz w:val="20"/>
        </w:rPr>
      </w:pPr>
    </w:p>
    <w:p w:rsidR="0048327F" w:rsidRDefault="0048327F">
      <w:pPr>
        <w:pStyle w:val="a3"/>
        <w:rPr>
          <w:rFonts w:ascii="Arial"/>
          <w:b/>
          <w:sz w:val="20"/>
        </w:rPr>
      </w:pPr>
    </w:p>
    <w:p w:rsidR="0048327F" w:rsidRDefault="0048327F">
      <w:pPr>
        <w:pStyle w:val="a3"/>
        <w:rPr>
          <w:rFonts w:ascii="Arial"/>
          <w:b/>
          <w:sz w:val="20"/>
        </w:rPr>
      </w:pPr>
    </w:p>
    <w:p w:rsidR="0048327F" w:rsidRDefault="0048327F">
      <w:pPr>
        <w:pStyle w:val="a3"/>
        <w:rPr>
          <w:rFonts w:ascii="Arial"/>
          <w:b/>
          <w:sz w:val="20"/>
        </w:rPr>
      </w:pPr>
    </w:p>
    <w:p w:rsidR="0048327F" w:rsidRDefault="0048327F">
      <w:pPr>
        <w:pStyle w:val="a3"/>
        <w:rPr>
          <w:rFonts w:ascii="Arial"/>
          <w:b/>
          <w:sz w:val="20"/>
        </w:rPr>
      </w:pPr>
    </w:p>
    <w:p w:rsidR="0048327F" w:rsidRDefault="0048327F">
      <w:pPr>
        <w:pStyle w:val="a3"/>
        <w:rPr>
          <w:rFonts w:ascii="Arial"/>
          <w:b/>
          <w:sz w:val="20"/>
        </w:rPr>
      </w:pPr>
    </w:p>
    <w:p w:rsidR="0048327F" w:rsidRDefault="0048327F">
      <w:pPr>
        <w:pStyle w:val="a3"/>
        <w:rPr>
          <w:rFonts w:ascii="Arial"/>
          <w:b/>
          <w:sz w:val="20"/>
        </w:rPr>
      </w:pPr>
    </w:p>
    <w:p w:rsidR="0048327F" w:rsidRDefault="00D00B1A">
      <w:pPr>
        <w:pStyle w:val="a3"/>
        <w:spacing w:before="210"/>
        <w:rPr>
          <w:rFonts w:ascii="Arial"/>
          <w:b/>
          <w:sz w:val="20"/>
        </w:rPr>
      </w:pPr>
      <w:r>
        <w:rPr>
          <w:rFonts w:ascii="Arial"/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294640</wp:posOffset>
                </wp:positionV>
                <wp:extent cx="6096000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5975" y="0"/>
                              </a:lnTo>
                            </a:path>
                          </a:pathLst>
                        </a:custGeom>
                        <a:ln w="5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85A051" id="Graphic 7" o:spid="_x0000_s1026" style="position:absolute;margin-left:70.9pt;margin-top:23.2pt;width:480pt;height:.1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" path="m,l6095975,e" filled="f" strokeweight=".14492mm">
                <v:path arrowok="t"/>
                <w10:wrap type="topAndBottom" anchorx="page"/>
              </v:shape>
            </w:pict>
          </mc:Fallback>
        </mc:AlternateContent>
      </w:r>
    </w:p>
    <w:p w:rsidR="0048327F" w:rsidRDefault="00D00B1A">
      <w:pPr>
        <w:spacing w:before="91"/>
        <w:ind w:left="993"/>
        <w:rPr>
          <w:i/>
          <w:sz w:val="20"/>
        </w:rPr>
      </w:pPr>
      <w:r>
        <w:rPr>
          <w:i/>
          <w:sz w:val="20"/>
        </w:rPr>
        <w:t>Таблица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внесения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баллов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участника</w:t>
      </w:r>
    </w:p>
    <w:p w:rsidR="0048327F" w:rsidRDefault="00D00B1A">
      <w:pPr>
        <w:pStyle w:val="a3"/>
        <w:spacing w:before="1"/>
        <w:rPr>
          <w:i/>
          <w:sz w:val="5"/>
        </w:rPr>
      </w:pPr>
      <w:r>
        <w:rPr>
          <w:i/>
          <w:noProof/>
          <w:sz w:val="5"/>
          <w:lang w:eastAsia="ru-RU"/>
        </w:rPr>
        <mc:AlternateContent>
          <mc:Choice Requires="wpg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846455</wp:posOffset>
                </wp:positionH>
                <wp:positionV relativeFrom="paragraph">
                  <wp:posOffset>52070</wp:posOffset>
                </wp:positionV>
                <wp:extent cx="6227445" cy="313055"/>
                <wp:effectExtent l="0" t="0" r="0" b="0"/>
                <wp:wrapTopAndBottom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7445" cy="313055"/>
                          <a:chOff x="0" y="0"/>
                          <a:chExt cx="6227445" cy="313055"/>
                        </a:xfrm>
                      </wpg:grpSpPr>
                      <wps:wsp>
                        <wps:cNvPr id="9" name="Textbox 9"/>
                        <wps:cNvSpPr txBox="1"/>
                        <wps:spPr>
                          <a:xfrm>
                            <a:off x="5642299" y="15097"/>
                            <a:ext cx="485140" cy="2870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ind w:right="18" w:firstLine="3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Отметка за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>работу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1967242" y="15097"/>
                            <a:ext cx="3463925" cy="2870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tabs>
                                  <w:tab w:val="left" w:pos="499"/>
                                  <w:tab w:val="left" w:pos="1111"/>
                                  <w:tab w:val="left" w:pos="1727"/>
                                  <w:tab w:val="left" w:pos="2351"/>
                                  <w:tab w:val="left" w:pos="2975"/>
                                  <w:tab w:val="left" w:pos="3599"/>
                                  <w:tab w:val="left" w:pos="4217"/>
                                  <w:tab w:val="left" w:pos="4881"/>
                                </w:tabs>
                                <w:spacing w:line="278" w:lineRule="exact"/>
                                <w:rPr>
                                  <w:position w:val="11"/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4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5К1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5К2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5К3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6К1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6К2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6К3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6К4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position w:val="11"/>
                                  <w:sz w:val="20"/>
                                </w:rPr>
                                <w:t>Сумма</w:t>
                              </w:r>
                            </w:p>
                            <w:p w:rsidR="0048327F" w:rsidRDefault="00D00B1A">
                              <w:pPr>
                                <w:spacing w:line="173" w:lineRule="exact"/>
                                <w:ind w:right="18"/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баллов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579371" y="87491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line="22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186933" y="87491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line="22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793731" y="87491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line="22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08684" y="15097"/>
                            <a:ext cx="434975" cy="2870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ind w:right="18" w:firstLine="5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Номер задания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7254" cy="3126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margin-left:66.65pt;margin-top:4.1pt;width:490.35pt;height:24.65pt;z-index:-251668992;mso-wrap-distance-left:0;mso-wrap-distance-right:0;mso-position-horizontal-relative:page" coordsize="62274,31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27" type="#_x0000_t202" style="position:absolute;left:56422;top:150;width:4852;height:28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48327F" w:rsidRDefault="00D00B1A">
                        <w:pPr>
                          <w:ind w:right="18" w:firstLine="31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Отметка за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0"/>
                          </w:rPr>
                          <w:t>работу</w:t>
                        </w:r>
                      </w:p>
                    </w:txbxContent>
                  </v:textbox>
                </v:shape>
                <v:shape id="Textbox 10" o:spid="_x0000_s1028" type="#_x0000_t202" style="position:absolute;left:19672;top:150;width:34639;height:28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48327F" w:rsidRDefault="00D00B1A">
                        <w:pPr>
                          <w:tabs>
                            <w:tab w:val="left" w:pos="499"/>
                            <w:tab w:val="left" w:pos="1111"/>
                            <w:tab w:val="left" w:pos="1727"/>
                            <w:tab w:val="left" w:pos="2351"/>
                            <w:tab w:val="left" w:pos="2975"/>
                            <w:tab w:val="left" w:pos="3599"/>
                            <w:tab w:val="left" w:pos="4217"/>
                            <w:tab w:val="left" w:pos="4881"/>
                          </w:tabs>
                          <w:spacing w:line="278" w:lineRule="exact"/>
                          <w:rPr>
                            <w:position w:val="11"/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4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5К1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5К2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5К3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6К1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6К2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6К3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6К4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4"/>
                            <w:position w:val="11"/>
                            <w:sz w:val="20"/>
                          </w:rPr>
                          <w:t>Сумма</w:t>
                        </w:r>
                      </w:p>
                      <w:p w:rsidR="0048327F" w:rsidRDefault="00D00B1A">
                        <w:pPr>
                          <w:spacing w:line="173" w:lineRule="exact"/>
                          <w:ind w:right="1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баллов</w:t>
                        </w:r>
                      </w:p>
                    </w:txbxContent>
                  </v:textbox>
                </v:shape>
                <v:shape id="Textbox 11" o:spid="_x0000_s1029" type="#_x0000_t202" style="position:absolute;left:15793;top:874;width:769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48327F" w:rsidRDefault="00D00B1A">
                        <w:pPr>
                          <w:spacing w:line="222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3</w:t>
                        </w:r>
                      </w:p>
                    </w:txbxContent>
                  </v:textbox>
                </v:shape>
                <v:shape id="Textbox 12" o:spid="_x0000_s1030" type="#_x0000_t202" style="position:absolute;left:11869;top:874;width:76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48327F" w:rsidRDefault="00D00B1A">
                        <w:pPr>
                          <w:spacing w:line="222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  <v:shape id="Textbox 13" o:spid="_x0000_s1031" type="#_x0000_t202" style="position:absolute;left:7937;top:874;width:76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48327F" w:rsidRDefault="00D00B1A">
                        <w:pPr>
                          <w:spacing w:line="222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box 14" o:spid="_x0000_s1032" type="#_x0000_t202" style="position:absolute;left:1086;top:150;width:4350;height:28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48327F" w:rsidRDefault="00D00B1A">
                        <w:pPr>
                          <w:ind w:right="18" w:firstLine="51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Номер задания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5" o:spid="_x0000_s1033" type="#_x0000_t75" style="position:absolute;width:62272;height:3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">
                  <v:imagedata r:id="rId11" o:title=""/>
                </v:shape>
                <w10:wrap type="topAndBottom" anchorx="page"/>
              </v:group>
            </w:pict>
          </mc:Fallback>
        </mc:AlternateContent>
      </w:r>
      <w:r>
        <w:rPr>
          <w:i/>
          <w:noProof/>
          <w:sz w:val="5"/>
          <w:lang w:eastAsia="ru-RU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995680</wp:posOffset>
                </wp:positionH>
                <wp:positionV relativeFrom="paragraph">
                  <wp:posOffset>467360</wp:posOffset>
                </wp:positionV>
                <wp:extent cx="354330" cy="140970"/>
                <wp:effectExtent l="0" t="0" r="0" b="0"/>
                <wp:wrapTopAndBottom/>
                <wp:docPr id="16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8327F" w:rsidRDefault="00D00B1A">
                            <w:pPr>
                              <w:spacing w:line="22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Баллы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34" type="#_x0000_t202" style="position:absolute;margin-left:78.4pt;margin-top:36.8pt;width:27.9pt;height:11.1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" filled="f" stroked="f">
                <v:textbox inset="0,0,0,0">
                  <w:txbxContent>
                    <w:p w:rsidR="0048327F" w:rsidRDefault="00D00B1A">
                      <w:pPr>
                        <w:spacing w:line="222" w:lineRule="exact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Баллы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8327F" w:rsidRDefault="0048327F">
      <w:pPr>
        <w:pStyle w:val="a3"/>
        <w:spacing w:before="10"/>
        <w:rPr>
          <w:i/>
          <w:sz w:val="11"/>
        </w:rPr>
      </w:pPr>
    </w:p>
    <w:p w:rsidR="0048327F" w:rsidRDefault="0048327F">
      <w:pPr>
        <w:pStyle w:val="a3"/>
        <w:rPr>
          <w:i/>
          <w:sz w:val="11"/>
        </w:rPr>
        <w:sectPr w:rsidR="0048327F">
          <w:headerReference w:type="default" r:id="rId12"/>
          <w:footerReference w:type="default" r:id="rId13"/>
          <w:type w:val="continuous"/>
          <w:pgSz w:w="11910" w:h="16840"/>
          <w:pgMar w:top="79" w:right="708" w:bottom="940" w:left="425" w:header="709" w:footer="757" w:gutter="0"/>
          <w:pgNumType w:start="1"/>
          <w:cols w:space="720"/>
        </w:sectPr>
      </w:pPr>
    </w:p>
    <w:p w:rsidR="0048327F" w:rsidRDefault="0048327F">
      <w:pPr>
        <w:pStyle w:val="a3"/>
        <w:rPr>
          <w:i/>
        </w:rPr>
      </w:pPr>
    </w:p>
    <w:p w:rsidR="0048327F" w:rsidRDefault="0048327F">
      <w:pPr>
        <w:pStyle w:val="a3"/>
        <w:spacing w:before="77"/>
        <w:rPr>
          <w:i/>
        </w:rPr>
      </w:pPr>
    </w:p>
    <w:p w:rsidR="0048327F" w:rsidRDefault="00D00B1A">
      <w:pPr>
        <w:pStyle w:val="a3"/>
        <w:ind w:left="993" w:right="101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12672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-62230</wp:posOffset>
                </wp:positionV>
                <wp:extent cx="340360" cy="339725"/>
                <wp:effectExtent l="0" t="0" r="0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35" style="position:absolute;left:0;text-align:left;margin-left:27.9pt;margin-top:-4.9pt;width:26.8pt;height:26.75pt;z-index:251612672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">
                <v:shape id="Graphic 18" o:spid="_x0000_s1036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19" o:spid="_x0000_s1037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48327F" w:rsidRDefault="00D00B1A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Как называется острое столкновение героев, характеров, жизненных принципов, положенное в основу действия литературного произведения?</w:t>
      </w:r>
    </w:p>
    <w:p w:rsidR="0048327F" w:rsidRDefault="0048327F">
      <w:pPr>
        <w:pStyle w:val="a3"/>
      </w:pPr>
    </w:p>
    <w:p w:rsidR="0048327F" w:rsidRDefault="00D00B1A">
      <w:pPr>
        <w:pStyle w:val="a3"/>
        <w:tabs>
          <w:tab w:val="left" w:pos="10596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13696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-47625</wp:posOffset>
                </wp:positionV>
                <wp:extent cx="323850" cy="323850"/>
                <wp:effectExtent l="0" t="0" r="0" b="0"/>
                <wp:wrapNone/>
                <wp:docPr id="2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C577A4" id="Graphic 20" o:spid="_x0000_s1026" style="position:absolute;margin-left:28.3pt;margin-top:-3.75pt;width:25.5pt;height:25.5pt;z-index:25161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Ответ. </w:t>
      </w:r>
      <w:r>
        <w:rPr>
          <w:u w:val="single"/>
        </w:rPr>
        <w:tab/>
      </w:r>
    </w:p>
    <w:p w:rsidR="0048327F" w:rsidRDefault="0048327F">
      <w:pPr>
        <w:pStyle w:val="a3"/>
      </w:pPr>
    </w:p>
    <w:p w:rsidR="0048327F" w:rsidRDefault="0048327F">
      <w:pPr>
        <w:pStyle w:val="a3"/>
      </w:pPr>
    </w:p>
    <w:p w:rsidR="0048327F" w:rsidRDefault="0048327F">
      <w:pPr>
        <w:pStyle w:val="a3"/>
      </w:pPr>
    </w:p>
    <w:p w:rsidR="0048327F" w:rsidRDefault="00D00B1A">
      <w:pPr>
        <w:pStyle w:val="a3"/>
        <w:ind w:left="993" w:right="138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14720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-62230</wp:posOffset>
                </wp:positionV>
                <wp:extent cx="340360" cy="339725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" o:spid="_x0000_s1038" style="position:absolute;left:0;text-align:left;margin-left:27.9pt;margin-top:-4.9pt;width:26.8pt;height:26.75pt;z-index:251614720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">
                <v:shape id="Graphic 22" o:spid="_x0000_s1039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23" o:spid="_x0000_s1040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:rsidR="0048327F" w:rsidRDefault="00D00B1A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Как</w:t>
      </w:r>
      <w:r>
        <w:rPr>
          <w:spacing w:val="40"/>
        </w:rPr>
        <w:t xml:space="preserve"> </w:t>
      </w:r>
      <w:r>
        <w:t>называется</w:t>
      </w:r>
      <w:r>
        <w:rPr>
          <w:spacing w:val="40"/>
        </w:rPr>
        <w:t xml:space="preserve"> </w:t>
      </w:r>
      <w:r>
        <w:t>средство</w:t>
      </w:r>
      <w:r>
        <w:rPr>
          <w:spacing w:val="40"/>
        </w:rPr>
        <w:t xml:space="preserve"> </w:t>
      </w:r>
      <w:r>
        <w:t>создания</w:t>
      </w:r>
      <w:r>
        <w:rPr>
          <w:spacing w:val="40"/>
        </w:rPr>
        <w:t xml:space="preserve"> </w:t>
      </w:r>
      <w:r>
        <w:t>художественных</w:t>
      </w:r>
      <w:r>
        <w:rPr>
          <w:spacing w:val="40"/>
        </w:rPr>
        <w:t xml:space="preserve"> </w:t>
      </w:r>
      <w:r>
        <w:t>образов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форма</w:t>
      </w:r>
      <w:r>
        <w:rPr>
          <w:spacing w:val="40"/>
        </w:rPr>
        <w:t xml:space="preserve"> </w:t>
      </w:r>
      <w:r>
        <w:t>воссоздания</w:t>
      </w:r>
      <w:r>
        <w:rPr>
          <w:spacing w:val="4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литературном произведении, основанная на</w:t>
      </w:r>
      <w:r>
        <w:rPr>
          <w:spacing w:val="-4"/>
        </w:rPr>
        <w:t xml:space="preserve"> </w:t>
      </w:r>
      <w:r>
        <w:t>творческом воображении автора, не имеющая прямых соответствий в реальности?</w:t>
      </w:r>
    </w:p>
    <w:p w:rsidR="0048327F" w:rsidRDefault="0048327F">
      <w:pPr>
        <w:pStyle w:val="a3"/>
      </w:pPr>
    </w:p>
    <w:p w:rsidR="0048327F" w:rsidRDefault="00D00B1A">
      <w:pPr>
        <w:pStyle w:val="a3"/>
        <w:tabs>
          <w:tab w:val="left" w:pos="10596"/>
        </w:tabs>
        <w:ind w:left="993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1574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-59690</wp:posOffset>
                </wp:positionV>
                <wp:extent cx="323850" cy="323850"/>
                <wp:effectExtent l="0" t="0" r="0" b="0"/>
                <wp:wrapNone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43A13E" id="Graphic 24" o:spid="_x0000_s1026" style="position:absolute;margin-left:28.3pt;margin-top:-4.7pt;width:25.5pt;height:25.5pt;z-index:25161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Ответ. </w:t>
      </w:r>
      <w:r>
        <w:rPr>
          <w:u w:val="single"/>
        </w:rPr>
        <w:tab/>
      </w:r>
    </w:p>
    <w:p w:rsidR="0048327F" w:rsidRDefault="0048327F">
      <w:pPr>
        <w:pStyle w:val="a3"/>
        <w:rPr>
          <w:sz w:val="20"/>
        </w:rPr>
      </w:pPr>
    </w:p>
    <w:p w:rsidR="0048327F" w:rsidRDefault="0048327F">
      <w:pPr>
        <w:pStyle w:val="a3"/>
        <w:rPr>
          <w:sz w:val="20"/>
        </w:rPr>
      </w:pPr>
    </w:p>
    <w:p w:rsidR="0048327F" w:rsidRDefault="0048327F">
      <w:pPr>
        <w:pStyle w:val="a3"/>
        <w:rPr>
          <w:sz w:val="20"/>
        </w:rPr>
      </w:pPr>
    </w:p>
    <w:p w:rsidR="0048327F" w:rsidRDefault="00D00B1A">
      <w:pPr>
        <w:pStyle w:val="a3"/>
        <w:spacing w:before="16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267970</wp:posOffset>
                </wp:positionV>
                <wp:extent cx="6257290" cy="181610"/>
                <wp:effectExtent l="0" t="0" r="0" b="0"/>
                <wp:wrapTopAndBottom/>
                <wp:docPr id="25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18161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8327F" w:rsidRDefault="00D00B1A">
                            <w:pPr>
                              <w:spacing w:line="275" w:lineRule="exact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Прочитайте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текст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3–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24"/>
                              </w:rPr>
                              <w:t>5.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" o:spid="_x0000_s1041" type="#_x0000_t202" style="position:absolute;margin-left:65.5pt;margin-top:21.1pt;width:492.7pt;height:14.3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" filled="f" strokeweight=".16931mm">
                <v:textbox inset="0,0,0,0">
                  <w:txbxContent>
                    <w:p w:rsidR="0048327F" w:rsidRDefault="00D00B1A">
                      <w:pPr>
                        <w:spacing w:line="275" w:lineRule="exact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Прочитайте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текст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задания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3–</w:t>
                      </w:r>
                      <w:r>
                        <w:rPr>
                          <w:b/>
                          <w:i/>
                          <w:spacing w:val="-5"/>
                          <w:sz w:val="24"/>
                        </w:rPr>
                        <w:t>5.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8327F" w:rsidRDefault="0048327F">
      <w:pPr>
        <w:pStyle w:val="a3"/>
        <w:spacing w:before="3"/>
      </w:pPr>
    </w:p>
    <w:p w:rsidR="0048327F" w:rsidRDefault="00D00B1A">
      <w:pPr>
        <w:pStyle w:val="2"/>
        <w:spacing w:before="1"/>
        <w:ind w:right="3740"/>
      </w:pPr>
      <w:r>
        <w:rPr>
          <w:spacing w:val="-2"/>
        </w:rPr>
        <w:t>Текст</w:t>
      </w:r>
    </w:p>
    <w:p w:rsidR="0048327F" w:rsidRDefault="00D00B1A">
      <w:pPr>
        <w:pStyle w:val="a3"/>
        <w:spacing w:before="273"/>
        <w:ind w:left="993" w:right="137" w:firstLine="709"/>
        <w:jc w:val="both"/>
      </w:pPr>
      <w:r>
        <w:t xml:space="preserve">Кибитка подъехала к крыльцу комендантского дома. Народ узнал колокольчик Пугачёва и толпою бежал за нами. Швабрин встретил самозванца на крыльце. Он был одет казаком и отрастил себе бороду. Изменник помог Пугачёву вылезть из кибитки, в подлых </w:t>
      </w:r>
      <w:r>
        <w:t>выражениях изъявляя свою радость и усердие. Увидя меня, он смутился; но вскоре оправился,</w:t>
      </w:r>
      <w:r>
        <w:rPr>
          <w:spacing w:val="28"/>
        </w:rPr>
        <w:t xml:space="preserve"> </w:t>
      </w:r>
      <w:r>
        <w:t>протянул</w:t>
      </w:r>
      <w:r>
        <w:rPr>
          <w:spacing w:val="28"/>
        </w:rPr>
        <w:t xml:space="preserve"> </w:t>
      </w:r>
      <w:r>
        <w:t>мне</w:t>
      </w:r>
      <w:r>
        <w:rPr>
          <w:spacing w:val="28"/>
        </w:rPr>
        <w:t xml:space="preserve"> </w:t>
      </w:r>
      <w:r>
        <w:t>руку,</w:t>
      </w:r>
      <w:r>
        <w:rPr>
          <w:spacing w:val="28"/>
        </w:rPr>
        <w:t xml:space="preserve"> </w:t>
      </w:r>
      <w:r>
        <w:t>говоря:</w:t>
      </w:r>
      <w:r>
        <w:rPr>
          <w:spacing w:val="28"/>
        </w:rPr>
        <w:t xml:space="preserve"> </w:t>
      </w:r>
      <w:r>
        <w:t>«И</w:t>
      </w:r>
      <w:r>
        <w:rPr>
          <w:spacing w:val="27"/>
        </w:rPr>
        <w:t xml:space="preserve"> </w:t>
      </w:r>
      <w:r>
        <w:t>ты</w:t>
      </w:r>
      <w:r>
        <w:rPr>
          <w:spacing w:val="27"/>
        </w:rPr>
        <w:t xml:space="preserve"> </w:t>
      </w:r>
      <w:r>
        <w:t>наш?</w:t>
      </w:r>
      <w:r>
        <w:rPr>
          <w:spacing w:val="29"/>
        </w:rPr>
        <w:t xml:space="preserve"> </w:t>
      </w:r>
      <w:r>
        <w:t>Давно</w:t>
      </w:r>
      <w:r>
        <w:rPr>
          <w:spacing w:val="27"/>
        </w:rPr>
        <w:t xml:space="preserve"> </w:t>
      </w:r>
      <w:r>
        <w:t>бы</w:t>
      </w:r>
      <w:r>
        <w:rPr>
          <w:spacing w:val="27"/>
        </w:rPr>
        <w:t xml:space="preserve"> </w:t>
      </w:r>
      <w:r>
        <w:t>так!»</w:t>
      </w:r>
      <w:r>
        <w:rPr>
          <w:spacing w:val="28"/>
        </w:rPr>
        <w:t xml:space="preserve"> </w:t>
      </w:r>
      <w:r>
        <w:t>Я</w:t>
      </w:r>
      <w:r>
        <w:rPr>
          <w:spacing w:val="27"/>
        </w:rPr>
        <w:t xml:space="preserve"> </w:t>
      </w:r>
      <w:r>
        <w:t>отворотился</w:t>
      </w:r>
      <w:r>
        <w:rPr>
          <w:spacing w:val="27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него и ничего не отвечал.</w:t>
      </w:r>
    </w:p>
    <w:p w:rsidR="0048327F" w:rsidRDefault="00D00B1A">
      <w:pPr>
        <w:pStyle w:val="a3"/>
        <w:ind w:left="993" w:right="137" w:firstLine="709"/>
        <w:jc w:val="both"/>
      </w:pPr>
      <w:r>
        <w:t>Сердце моё заныло, когда очутились мы в давно знакомой комнате, где на</w:t>
      </w:r>
      <w:r>
        <w:t xml:space="preserve"> стене висел ещё диплом покойного коменданта, как печальная эпитафия прошедшему времени. Пугачёв сел на том диване, на котором, бывало, дремал Иван Кузмич, усыплённый ворчанием своей супруги.</w:t>
      </w:r>
      <w:r>
        <w:rPr>
          <w:spacing w:val="71"/>
        </w:rPr>
        <w:t xml:space="preserve"> </w:t>
      </w:r>
      <w:r>
        <w:t>Швабрин</w:t>
      </w:r>
      <w:r>
        <w:rPr>
          <w:spacing w:val="72"/>
        </w:rPr>
        <w:t xml:space="preserve"> </w:t>
      </w:r>
      <w:r>
        <w:t>сам</w:t>
      </w:r>
      <w:r>
        <w:rPr>
          <w:spacing w:val="73"/>
        </w:rPr>
        <w:t xml:space="preserve"> </w:t>
      </w:r>
      <w:r>
        <w:t>поднёс</w:t>
      </w:r>
      <w:r>
        <w:rPr>
          <w:spacing w:val="71"/>
        </w:rPr>
        <w:t xml:space="preserve"> </w:t>
      </w:r>
      <w:r>
        <w:t>ему</w:t>
      </w:r>
      <w:r>
        <w:rPr>
          <w:spacing w:val="73"/>
        </w:rPr>
        <w:t xml:space="preserve"> </w:t>
      </w:r>
      <w:r>
        <w:t>водки.</w:t>
      </w:r>
      <w:r>
        <w:rPr>
          <w:spacing w:val="72"/>
        </w:rPr>
        <w:t xml:space="preserve"> </w:t>
      </w:r>
      <w:r>
        <w:t>Пугачёв</w:t>
      </w:r>
      <w:r>
        <w:rPr>
          <w:spacing w:val="72"/>
        </w:rPr>
        <w:t xml:space="preserve"> </w:t>
      </w:r>
      <w:r>
        <w:t>выпил</w:t>
      </w:r>
      <w:r>
        <w:rPr>
          <w:spacing w:val="72"/>
        </w:rPr>
        <w:t xml:space="preserve"> </w:t>
      </w:r>
      <w:r>
        <w:t>рюмку</w:t>
      </w:r>
      <w:r>
        <w:rPr>
          <w:spacing w:val="74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сказал</w:t>
      </w:r>
      <w:r>
        <w:rPr>
          <w:spacing w:val="72"/>
        </w:rPr>
        <w:t xml:space="preserve"> </w:t>
      </w:r>
      <w:r>
        <w:t>ему,</w:t>
      </w:r>
      <w:r>
        <w:rPr>
          <w:spacing w:val="71"/>
        </w:rPr>
        <w:t xml:space="preserve"> </w:t>
      </w:r>
      <w:r>
        <w:t>указав на</w:t>
      </w:r>
      <w:r>
        <w:rPr>
          <w:spacing w:val="-2"/>
        </w:rPr>
        <w:t xml:space="preserve"> </w:t>
      </w:r>
      <w:r>
        <w:t>меня: «Попотчуй и его благородие». Швабрин подошёл ко мне с своим подносом; но я вторично от него отворотился. Он казался сам не свой. При обыкновенной своей</w:t>
      </w:r>
      <w:r>
        <w:rPr>
          <w:spacing w:val="40"/>
        </w:rPr>
        <w:t xml:space="preserve"> </w:t>
      </w:r>
      <w:r>
        <w:t>сметливости</w:t>
      </w:r>
      <w:r>
        <w:rPr>
          <w:spacing w:val="22"/>
        </w:rPr>
        <w:t xml:space="preserve"> </w:t>
      </w:r>
      <w:r>
        <w:t>он,</w:t>
      </w:r>
      <w:r>
        <w:rPr>
          <w:spacing w:val="22"/>
        </w:rPr>
        <w:t xml:space="preserve"> </w:t>
      </w:r>
      <w:r>
        <w:t>конечно,</w:t>
      </w:r>
      <w:r>
        <w:rPr>
          <w:spacing w:val="22"/>
        </w:rPr>
        <w:t xml:space="preserve"> </w:t>
      </w:r>
      <w:r>
        <w:t>догадался,</w:t>
      </w:r>
      <w:r>
        <w:rPr>
          <w:spacing w:val="22"/>
        </w:rPr>
        <w:t xml:space="preserve"> </w:t>
      </w:r>
      <w:r>
        <w:t>что</w:t>
      </w:r>
      <w:r>
        <w:rPr>
          <w:spacing w:val="22"/>
        </w:rPr>
        <w:t xml:space="preserve"> </w:t>
      </w:r>
      <w:r>
        <w:t>Пугачёв</w:t>
      </w:r>
      <w:r>
        <w:rPr>
          <w:spacing w:val="21"/>
        </w:rPr>
        <w:t xml:space="preserve"> </w:t>
      </w:r>
      <w:r>
        <w:t>был</w:t>
      </w:r>
      <w:r>
        <w:rPr>
          <w:spacing w:val="22"/>
        </w:rPr>
        <w:t xml:space="preserve"> </w:t>
      </w:r>
      <w:r>
        <w:t>им</w:t>
      </w:r>
      <w:r>
        <w:rPr>
          <w:spacing w:val="22"/>
        </w:rPr>
        <w:t xml:space="preserve"> </w:t>
      </w:r>
      <w:r>
        <w:t>недоволен.</w:t>
      </w:r>
      <w:r>
        <w:rPr>
          <w:spacing w:val="22"/>
        </w:rPr>
        <w:t xml:space="preserve"> </w:t>
      </w:r>
      <w:r>
        <w:t>Он</w:t>
      </w:r>
      <w:r>
        <w:rPr>
          <w:spacing w:val="22"/>
        </w:rPr>
        <w:t xml:space="preserve"> </w:t>
      </w:r>
      <w:r>
        <w:t>трусил</w:t>
      </w:r>
      <w:r>
        <w:rPr>
          <w:spacing w:val="22"/>
        </w:rPr>
        <w:t xml:space="preserve"> </w:t>
      </w:r>
      <w:r>
        <w:t>перед</w:t>
      </w:r>
      <w:r>
        <w:rPr>
          <w:spacing w:val="21"/>
        </w:rPr>
        <w:t xml:space="preserve"> </w:t>
      </w:r>
      <w:r>
        <w:t>ним, а</w:t>
      </w:r>
      <w:r>
        <w:rPr>
          <w:spacing w:val="-2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меня</w:t>
      </w:r>
      <w:r>
        <w:rPr>
          <w:spacing w:val="80"/>
        </w:rPr>
        <w:t xml:space="preserve"> </w:t>
      </w:r>
      <w:r>
        <w:t>поглядывал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недоверчивости.</w:t>
      </w:r>
      <w:r>
        <w:rPr>
          <w:spacing w:val="80"/>
        </w:rPr>
        <w:t xml:space="preserve"> </w:t>
      </w:r>
      <w:r>
        <w:t>Пугачёв</w:t>
      </w:r>
      <w:r>
        <w:rPr>
          <w:spacing w:val="80"/>
        </w:rPr>
        <w:t xml:space="preserve"> </w:t>
      </w:r>
      <w:r>
        <w:t>осведомился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состоянии</w:t>
      </w:r>
      <w:r>
        <w:rPr>
          <w:spacing w:val="80"/>
        </w:rPr>
        <w:t xml:space="preserve"> </w:t>
      </w:r>
      <w:r>
        <w:t>крепости,</w:t>
      </w:r>
      <w:r>
        <w:rPr>
          <w:spacing w:val="40"/>
        </w:rPr>
        <w:t xml:space="preserve"> </w:t>
      </w:r>
      <w:r>
        <w:t>о слухах про неприятельские войска и тому подобном и вдруг спросил его неожиданно:</w:t>
      </w:r>
    </w:p>
    <w:p w:rsidR="0048327F" w:rsidRDefault="00D00B1A">
      <w:pPr>
        <w:pStyle w:val="a4"/>
        <w:numPr>
          <w:ilvl w:val="0"/>
          <w:numId w:val="1"/>
        </w:numPr>
        <w:tabs>
          <w:tab w:val="left" w:pos="1882"/>
        </w:tabs>
        <w:spacing w:before="1"/>
        <w:ind w:right="177" w:firstLine="0"/>
        <w:jc w:val="both"/>
        <w:rPr>
          <w:sz w:val="24"/>
        </w:rPr>
      </w:pPr>
      <w:r>
        <w:rPr>
          <w:sz w:val="24"/>
        </w:rPr>
        <w:t>Скажи,</w:t>
      </w:r>
      <w:r>
        <w:rPr>
          <w:spacing w:val="-3"/>
          <w:sz w:val="24"/>
        </w:rPr>
        <w:t xml:space="preserve"> </w:t>
      </w:r>
      <w:r>
        <w:rPr>
          <w:sz w:val="24"/>
        </w:rPr>
        <w:t>братец,</w:t>
      </w:r>
      <w:r>
        <w:rPr>
          <w:spacing w:val="-3"/>
          <w:sz w:val="24"/>
        </w:rPr>
        <w:t xml:space="preserve"> </w:t>
      </w:r>
      <w:r>
        <w:rPr>
          <w:sz w:val="24"/>
        </w:rPr>
        <w:t>какую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девушку</w:t>
      </w:r>
      <w:r>
        <w:rPr>
          <w:spacing w:val="-2"/>
          <w:sz w:val="24"/>
        </w:rPr>
        <w:t xml:space="preserve"> </w:t>
      </w:r>
      <w:r>
        <w:rPr>
          <w:sz w:val="24"/>
        </w:rPr>
        <w:t>держишь</w:t>
      </w:r>
      <w:r>
        <w:rPr>
          <w:spacing w:val="-4"/>
          <w:sz w:val="24"/>
        </w:rPr>
        <w:t xml:space="preserve"> </w:t>
      </w: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караулом?</w:t>
      </w:r>
      <w:r>
        <w:rPr>
          <w:spacing w:val="-3"/>
          <w:sz w:val="24"/>
        </w:rPr>
        <w:t xml:space="preserve"> </w:t>
      </w:r>
      <w:r>
        <w:rPr>
          <w:sz w:val="24"/>
        </w:rPr>
        <w:t>Покажи-ка</w:t>
      </w:r>
      <w:r>
        <w:rPr>
          <w:spacing w:val="-3"/>
          <w:sz w:val="24"/>
        </w:rPr>
        <w:t xml:space="preserve"> </w:t>
      </w: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её. Швабрин поблед</w:t>
      </w:r>
      <w:r>
        <w:rPr>
          <w:sz w:val="24"/>
        </w:rPr>
        <w:t>нел как мёртвый.</w:t>
      </w:r>
    </w:p>
    <w:p w:rsidR="0048327F" w:rsidRDefault="00D00B1A">
      <w:pPr>
        <w:pStyle w:val="a4"/>
        <w:numPr>
          <w:ilvl w:val="0"/>
          <w:numId w:val="1"/>
        </w:numPr>
        <w:tabs>
          <w:tab w:val="left" w:pos="1882"/>
        </w:tabs>
        <w:spacing w:before="0"/>
        <w:ind w:left="993" w:right="139" w:firstLine="709"/>
        <w:jc w:val="both"/>
        <w:rPr>
          <w:sz w:val="24"/>
        </w:rPr>
      </w:pPr>
      <w:r>
        <w:rPr>
          <w:sz w:val="24"/>
        </w:rPr>
        <w:t>Государь, – сказал он дрожащим голосом... – Государь, она не под караулом... она больна... она в светлице лежит.</w:t>
      </w:r>
    </w:p>
    <w:p w:rsidR="0048327F" w:rsidRDefault="00D00B1A">
      <w:pPr>
        <w:pStyle w:val="a4"/>
        <w:numPr>
          <w:ilvl w:val="0"/>
          <w:numId w:val="1"/>
        </w:numPr>
        <w:tabs>
          <w:tab w:val="left" w:pos="1882"/>
        </w:tabs>
        <w:spacing w:before="0"/>
        <w:ind w:left="993" w:right="139" w:firstLine="709"/>
        <w:jc w:val="both"/>
        <w:rPr>
          <w:sz w:val="24"/>
        </w:rPr>
      </w:pPr>
      <w:r>
        <w:rPr>
          <w:sz w:val="24"/>
        </w:rPr>
        <w:t>Веди ж меня к ней, – сказал самозванец, вставая с места. Отговориться было невозможно. Швабрин повёл Пугачёва в светлицу Марьи</w:t>
      </w:r>
      <w:r>
        <w:rPr>
          <w:sz w:val="24"/>
        </w:rPr>
        <w:t xml:space="preserve"> Ивановны. Я за ними последовал.</w:t>
      </w:r>
    </w:p>
    <w:p w:rsidR="0048327F" w:rsidRDefault="00D00B1A">
      <w:pPr>
        <w:spacing w:before="185"/>
        <w:ind w:left="6941"/>
        <w:rPr>
          <w:i/>
          <w:sz w:val="24"/>
        </w:rPr>
      </w:pPr>
      <w:r>
        <w:rPr>
          <w:i/>
          <w:sz w:val="24"/>
        </w:rPr>
        <w:t>А.С.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Пушкин.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«Капитанская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дочка»</w:t>
      </w:r>
    </w:p>
    <w:p w:rsidR="0048327F" w:rsidRDefault="0048327F">
      <w:pPr>
        <w:rPr>
          <w:i/>
          <w:sz w:val="24"/>
        </w:rPr>
        <w:sectPr w:rsidR="0048327F">
          <w:pgSz w:w="11910" w:h="16840"/>
          <w:pgMar w:top="1780" w:right="708" w:bottom="940" w:left="425" w:header="709" w:footer="757" w:gutter="0"/>
          <w:cols w:space="720"/>
        </w:sectPr>
      </w:pPr>
    </w:p>
    <w:p w:rsidR="0048327F" w:rsidRDefault="0048327F">
      <w:pPr>
        <w:pStyle w:val="a3"/>
        <w:rPr>
          <w:i/>
        </w:rPr>
      </w:pPr>
    </w:p>
    <w:p w:rsidR="0048327F" w:rsidRDefault="0048327F">
      <w:pPr>
        <w:pStyle w:val="a3"/>
        <w:spacing w:before="77"/>
        <w:rPr>
          <w:i/>
        </w:rPr>
      </w:pPr>
    </w:p>
    <w:p w:rsidR="0048327F" w:rsidRDefault="00D00B1A">
      <w:pPr>
        <w:pStyle w:val="a3"/>
        <w:ind w:left="993" w:right="18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17792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-92710</wp:posOffset>
                </wp:positionV>
                <wp:extent cx="340360" cy="339725"/>
                <wp:effectExtent l="0" t="0" r="0" b="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" o:spid="_x0000_s1042" style="position:absolute;left:0;text-align:left;margin-left:27.9pt;margin-top:-7.3pt;width:26.8pt;height:26.75pt;z-index:251617792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">
                <v:shape id="Graphic 31" o:spid="_x0000_s1043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32" o:spid="_x0000_s1044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:rsidR="0048327F" w:rsidRDefault="00D00B1A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Выпишите из приведённого фрагмента слово, которое означает «памятная надпись, отклик</w:t>
      </w:r>
      <w:r>
        <w:rPr>
          <w:spacing w:val="40"/>
        </w:rPr>
        <w:t xml:space="preserve"> </w:t>
      </w:r>
      <w:r>
        <w:t>на известие о чьей-то смерти».</w:t>
      </w:r>
    </w:p>
    <w:p w:rsidR="0048327F" w:rsidRDefault="0048327F">
      <w:pPr>
        <w:pStyle w:val="a3"/>
      </w:pPr>
    </w:p>
    <w:p w:rsidR="0048327F" w:rsidRDefault="00D00B1A">
      <w:pPr>
        <w:pStyle w:val="a3"/>
        <w:tabs>
          <w:tab w:val="left" w:pos="10586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19840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-67310</wp:posOffset>
                </wp:positionV>
                <wp:extent cx="323850" cy="323850"/>
                <wp:effectExtent l="0" t="0" r="0" b="0"/>
                <wp:wrapNone/>
                <wp:docPr id="33" name="Graphic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7271B1" id="Graphic 33" o:spid="_x0000_s1026" style="position:absolute;margin-left:28.3pt;margin-top:-5.3pt;width:25.5pt;height:25.5pt;z-index:25161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48327F" w:rsidRDefault="0048327F">
      <w:pPr>
        <w:pStyle w:val="a3"/>
      </w:pPr>
    </w:p>
    <w:p w:rsidR="0048327F" w:rsidRDefault="0048327F">
      <w:pPr>
        <w:pStyle w:val="a3"/>
      </w:pPr>
    </w:p>
    <w:p w:rsidR="0048327F" w:rsidRDefault="0048327F">
      <w:pPr>
        <w:pStyle w:val="a3"/>
        <w:spacing w:before="138"/>
      </w:pPr>
    </w:p>
    <w:p w:rsidR="0048327F" w:rsidRDefault="00D00B1A">
      <w:pPr>
        <w:pStyle w:val="a3"/>
        <w:ind w:left="993" w:right="138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18816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-27940</wp:posOffset>
                </wp:positionV>
                <wp:extent cx="340360" cy="339725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4" o:spid="_x0000_s1045" style="position:absolute;left:0;text-align:left;margin-left:27.9pt;margin-top:-2.2pt;width:26.8pt;height:26.75pt;z-index:251618816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">
                <v:shape id="Graphic 35" o:spid="_x0000_s1046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36" o:spid="_x0000_s1047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:rsidR="0048327F" w:rsidRDefault="00D00B1A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Установите соответствие между </w:t>
      </w:r>
      <w:r>
        <w:t>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p w:rsidR="0048327F" w:rsidRDefault="0048327F">
      <w:pPr>
        <w:pStyle w:val="a3"/>
        <w:spacing w:before="33"/>
      </w:pPr>
    </w:p>
    <w:p w:rsidR="0048327F" w:rsidRDefault="00D00B1A">
      <w:pPr>
        <w:pStyle w:val="a3"/>
        <w:tabs>
          <w:tab w:val="left" w:pos="6582"/>
        </w:tabs>
        <w:spacing w:before="1" w:line="204" w:lineRule="auto"/>
        <w:ind w:left="7213" w:right="536" w:hanging="4480"/>
      </w:pPr>
      <w:r>
        <w:rPr>
          <w:spacing w:val="-2"/>
          <w:position w:val="-3"/>
          <w:sz w:val="28"/>
        </w:rPr>
        <w:t>ПРИМЕРЫ</w:t>
      </w:r>
      <w:r>
        <w:rPr>
          <w:position w:val="-3"/>
          <w:sz w:val="28"/>
        </w:rPr>
        <w:tab/>
      </w:r>
      <w:r>
        <w:t>СРЕДСТВА</w:t>
      </w:r>
      <w:r>
        <w:rPr>
          <w:spacing w:val="-15"/>
        </w:rPr>
        <w:t xml:space="preserve"> </w:t>
      </w:r>
      <w:r>
        <w:t xml:space="preserve">ХУДОЖЕСТВЕННОЙ </w:t>
      </w:r>
      <w:r>
        <w:rPr>
          <w:spacing w:val="-2"/>
        </w:rPr>
        <w:t>ВЫРАЗИТЕЛЬНОСТИ</w:t>
      </w:r>
    </w:p>
    <w:p w:rsidR="0048327F" w:rsidRDefault="0048327F">
      <w:pPr>
        <w:pStyle w:val="a3"/>
        <w:spacing w:line="204" w:lineRule="auto"/>
        <w:sectPr w:rsidR="0048327F">
          <w:headerReference w:type="default" r:id="rId14"/>
          <w:footerReference w:type="default" r:id="rId15"/>
          <w:pgSz w:w="11910" w:h="16840"/>
          <w:pgMar w:top="1780" w:right="708" w:bottom="940" w:left="425" w:header="709" w:footer="757" w:gutter="0"/>
          <w:cols w:space="720"/>
        </w:sectPr>
      </w:pPr>
    </w:p>
    <w:p w:rsidR="0048327F" w:rsidRDefault="00D00B1A">
      <w:pPr>
        <w:spacing w:before="134" w:line="232" w:lineRule="auto"/>
        <w:ind w:left="1430" w:right="22" w:hanging="437"/>
        <w:jc w:val="both"/>
        <w:rPr>
          <w:sz w:val="24"/>
        </w:rPr>
      </w:pPr>
      <w:r>
        <w:rPr>
          <w:position w:val="-1"/>
          <w:sz w:val="24"/>
        </w:rPr>
        <w:t>А)</w:t>
      </w:r>
      <w:r>
        <w:rPr>
          <w:spacing w:val="40"/>
          <w:position w:val="-1"/>
          <w:sz w:val="24"/>
        </w:rPr>
        <w:t xml:space="preserve"> </w:t>
      </w:r>
      <w:r>
        <w:rPr>
          <w:sz w:val="24"/>
        </w:rPr>
        <w:t xml:space="preserve">…на стене висел ещё диплом покойного коменданта, </w:t>
      </w:r>
      <w:r>
        <w:rPr>
          <w:b/>
          <w:i/>
          <w:sz w:val="24"/>
        </w:rPr>
        <w:t>как печальная эпитафия прошедшему времени</w:t>
      </w:r>
      <w:r>
        <w:rPr>
          <w:sz w:val="24"/>
        </w:rPr>
        <w:t>.</w:t>
      </w:r>
    </w:p>
    <w:p w:rsidR="0048327F" w:rsidRDefault="00D00B1A">
      <w:pPr>
        <w:spacing w:line="295" w:lineRule="exact"/>
        <w:ind w:left="993"/>
        <w:jc w:val="both"/>
        <w:rPr>
          <w:sz w:val="24"/>
        </w:rPr>
      </w:pPr>
      <w:r>
        <w:rPr>
          <w:position w:val="-1"/>
          <w:sz w:val="24"/>
        </w:rPr>
        <w:t>Б)</w:t>
      </w:r>
      <w:r>
        <w:rPr>
          <w:spacing w:val="47"/>
          <w:position w:val="-1"/>
          <w:sz w:val="24"/>
        </w:rPr>
        <w:t xml:space="preserve">  </w:t>
      </w:r>
      <w:r>
        <w:rPr>
          <w:b/>
          <w:i/>
          <w:sz w:val="24"/>
        </w:rPr>
        <w:t>Сердце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моё</w:t>
      </w:r>
      <w:r>
        <w:rPr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заныло</w:t>
      </w:r>
      <w:r>
        <w:rPr>
          <w:spacing w:val="-2"/>
          <w:sz w:val="24"/>
        </w:rPr>
        <w:t>…</w:t>
      </w:r>
    </w:p>
    <w:p w:rsidR="0048327F" w:rsidRDefault="00D00B1A">
      <w:pPr>
        <w:pStyle w:val="a3"/>
        <w:spacing w:before="2" w:line="286" w:lineRule="exact"/>
        <w:ind w:left="993"/>
        <w:jc w:val="both"/>
        <w:rPr>
          <w:b/>
          <w:i/>
        </w:rPr>
      </w:pPr>
      <w:r>
        <w:rPr>
          <w:position w:val="-1"/>
        </w:rPr>
        <w:t>В)</w:t>
      </w:r>
      <w:r>
        <w:rPr>
          <w:spacing w:val="38"/>
          <w:position w:val="-1"/>
        </w:rPr>
        <w:t xml:space="preserve">  </w:t>
      </w:r>
      <w:r>
        <w:t>–</w:t>
      </w:r>
      <w:r>
        <w:rPr>
          <w:spacing w:val="40"/>
        </w:rPr>
        <w:t xml:space="preserve">  </w:t>
      </w:r>
      <w:r>
        <w:t>Государь,</w:t>
      </w:r>
      <w:r>
        <w:rPr>
          <w:spacing w:val="41"/>
        </w:rPr>
        <w:t xml:space="preserve">  </w:t>
      </w:r>
      <w:r>
        <w:t>–</w:t>
      </w:r>
      <w:r>
        <w:rPr>
          <w:spacing w:val="40"/>
        </w:rPr>
        <w:t xml:space="preserve">  </w:t>
      </w:r>
      <w:r>
        <w:t>сказал</w:t>
      </w:r>
      <w:r>
        <w:rPr>
          <w:spacing w:val="41"/>
        </w:rPr>
        <w:t xml:space="preserve">  </w:t>
      </w:r>
      <w:r>
        <w:t>он</w:t>
      </w:r>
      <w:r>
        <w:rPr>
          <w:spacing w:val="41"/>
        </w:rPr>
        <w:t xml:space="preserve">  </w:t>
      </w:r>
      <w:r>
        <w:rPr>
          <w:b/>
          <w:i/>
          <w:spacing w:val="-2"/>
        </w:rPr>
        <w:t>дрожащим</w:t>
      </w:r>
    </w:p>
    <w:p w:rsidR="0048327F" w:rsidRDefault="00D00B1A">
      <w:pPr>
        <w:pStyle w:val="a3"/>
        <w:spacing w:line="266" w:lineRule="exact"/>
        <w:ind w:left="1430"/>
      </w:pPr>
      <w:r>
        <w:rPr>
          <w:spacing w:val="-2"/>
        </w:rPr>
        <w:t>голосом...</w:t>
      </w:r>
    </w:p>
    <w:p w:rsidR="0048327F" w:rsidRDefault="00D00B1A">
      <w:pPr>
        <w:pStyle w:val="a4"/>
        <w:numPr>
          <w:ilvl w:val="0"/>
          <w:numId w:val="2"/>
        </w:numPr>
        <w:tabs>
          <w:tab w:val="left" w:pos="773"/>
        </w:tabs>
        <w:spacing w:before="127"/>
        <w:ind w:left="773" w:hanging="419"/>
        <w:rPr>
          <w:sz w:val="24"/>
        </w:rPr>
      </w:pPr>
      <w:r>
        <w:br w:type="column"/>
      </w:r>
      <w:r>
        <w:rPr>
          <w:spacing w:val="-2"/>
          <w:sz w:val="24"/>
        </w:rPr>
        <w:t>олицетворение</w:t>
      </w:r>
    </w:p>
    <w:p w:rsidR="0048327F" w:rsidRDefault="00D00B1A">
      <w:pPr>
        <w:pStyle w:val="a4"/>
        <w:numPr>
          <w:ilvl w:val="0"/>
          <w:numId w:val="2"/>
        </w:numPr>
        <w:tabs>
          <w:tab w:val="left" w:pos="773"/>
        </w:tabs>
        <w:ind w:left="773" w:hanging="419"/>
        <w:rPr>
          <w:sz w:val="24"/>
        </w:rPr>
      </w:pPr>
      <w:r>
        <w:rPr>
          <w:spacing w:val="-2"/>
          <w:sz w:val="24"/>
        </w:rPr>
        <w:t>эпитет</w:t>
      </w:r>
    </w:p>
    <w:p w:rsidR="0048327F" w:rsidRDefault="00D00B1A">
      <w:pPr>
        <w:pStyle w:val="a4"/>
        <w:numPr>
          <w:ilvl w:val="0"/>
          <w:numId w:val="2"/>
        </w:numPr>
        <w:tabs>
          <w:tab w:val="left" w:pos="773"/>
        </w:tabs>
        <w:ind w:left="773" w:hanging="419"/>
        <w:rPr>
          <w:sz w:val="24"/>
        </w:rPr>
      </w:pPr>
      <w:r>
        <w:rPr>
          <w:spacing w:val="-2"/>
          <w:sz w:val="24"/>
        </w:rPr>
        <w:t>сравнение</w:t>
      </w:r>
    </w:p>
    <w:p w:rsidR="0048327F" w:rsidRDefault="00D00B1A">
      <w:pPr>
        <w:pStyle w:val="a4"/>
        <w:numPr>
          <w:ilvl w:val="0"/>
          <w:numId w:val="2"/>
        </w:numPr>
        <w:tabs>
          <w:tab w:val="left" w:pos="773"/>
        </w:tabs>
        <w:ind w:left="773" w:hanging="419"/>
        <w:rPr>
          <w:sz w:val="24"/>
        </w:rPr>
      </w:pPr>
      <w:r>
        <w:rPr>
          <w:spacing w:val="-2"/>
          <w:sz w:val="24"/>
        </w:rPr>
        <w:t>метафора</w:t>
      </w:r>
    </w:p>
    <w:p w:rsidR="0048327F" w:rsidRDefault="0048327F">
      <w:pPr>
        <w:pStyle w:val="a4"/>
        <w:rPr>
          <w:sz w:val="24"/>
        </w:rPr>
        <w:sectPr w:rsidR="0048327F">
          <w:type w:val="continuous"/>
          <w:pgSz w:w="11910" w:h="16840"/>
          <w:pgMar w:top="1780" w:right="708" w:bottom="940" w:left="425" w:header="709" w:footer="757" w:gutter="0"/>
          <w:cols w:num="2" w:space="720" w:equalWidth="0">
            <w:col w:w="5793" w:space="40"/>
            <w:col w:w="4944"/>
          </w:cols>
        </w:sectPr>
      </w:pPr>
    </w:p>
    <w:p w:rsidR="0048327F" w:rsidRDefault="0048327F">
      <w:pPr>
        <w:pStyle w:val="a3"/>
      </w:pPr>
    </w:p>
    <w:p w:rsidR="0048327F" w:rsidRDefault="00D00B1A">
      <w:pPr>
        <w:pStyle w:val="a3"/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0864" behindDoc="0" locked="0" layoutInCell="1" allowOverlap="1">
                <wp:simplePos x="0" y="0"/>
                <wp:positionH relativeFrom="page">
                  <wp:posOffset>1579245</wp:posOffset>
                </wp:positionH>
                <wp:positionV relativeFrom="paragraph">
                  <wp:posOffset>353060</wp:posOffset>
                </wp:positionV>
                <wp:extent cx="946150" cy="541020"/>
                <wp:effectExtent l="0" t="0" r="0" b="0"/>
                <wp:wrapNone/>
                <wp:docPr id="37" name="Text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150" cy="541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54"/>
                              <w:gridCol w:w="453"/>
                              <w:gridCol w:w="454"/>
                            </w:tblGrid>
                            <w:tr w:rsidR="0048327F">
                              <w:trPr>
                                <w:trHeight w:val="275"/>
                              </w:trPr>
                              <w:tc>
                                <w:tcPr>
                                  <w:tcW w:w="454" w:type="dxa"/>
                                </w:tcPr>
                                <w:p w:rsidR="0048327F" w:rsidRDefault="00D00B1A">
                                  <w:pPr>
                                    <w:pStyle w:val="TableParagraph"/>
                                    <w:spacing w:line="256" w:lineRule="exact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48327F" w:rsidRDefault="00D00B1A">
                                  <w:pPr>
                                    <w:pStyle w:val="TableParagraph"/>
                                    <w:spacing w:line="256" w:lineRule="exact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:rsidR="0048327F" w:rsidRDefault="00D00B1A">
                                  <w:pPr>
                                    <w:pStyle w:val="TableParagraph"/>
                                    <w:spacing w:line="256" w:lineRule="exact"/>
                                    <w:ind w:left="14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48327F">
                              <w:trPr>
                                <w:trHeight w:val="547"/>
                              </w:trPr>
                              <w:tc>
                                <w:tcPr>
                                  <w:tcW w:w="454" w:type="dxa"/>
                                </w:tcPr>
                                <w:p w:rsidR="0048327F" w:rsidRDefault="0048327F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48327F" w:rsidRDefault="0048327F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:rsidR="0048327F" w:rsidRDefault="0048327F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</w:tr>
                          </w:tbl>
                          <w:p w:rsidR="0048327F" w:rsidRDefault="0048327F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7" o:spid="_x0000_s1048" type="#_x0000_t202" style="position:absolute;left:0;text-align:left;margin-left:124.35pt;margin-top:27.8pt;width:74.5pt;height:42.6pt;z-index: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54"/>
                        <w:gridCol w:w="453"/>
                        <w:gridCol w:w="454"/>
                      </w:tblGrid>
                      <w:tr w:rsidR="0048327F">
                        <w:trPr>
                          <w:trHeight w:val="275"/>
                        </w:trPr>
                        <w:tc>
                          <w:tcPr>
                            <w:tcW w:w="454" w:type="dxa"/>
                          </w:tcPr>
                          <w:p w:rsidR="0048327F" w:rsidRDefault="00D00B1A">
                            <w:pPr>
                              <w:pStyle w:val="TableParagraph"/>
                              <w:spacing w:line="256" w:lineRule="exact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48327F" w:rsidRDefault="00D00B1A">
                            <w:pPr>
                              <w:pStyle w:val="TableParagraph"/>
                              <w:spacing w:line="256" w:lineRule="exact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:rsidR="0048327F" w:rsidRDefault="00D00B1A">
                            <w:pPr>
                              <w:pStyle w:val="TableParagraph"/>
                              <w:spacing w:line="256" w:lineRule="exact"/>
                              <w:ind w:left="14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</w:tc>
                      </w:tr>
                      <w:tr w:rsidR="0048327F">
                        <w:trPr>
                          <w:trHeight w:val="547"/>
                        </w:trPr>
                        <w:tc>
                          <w:tcPr>
                            <w:tcW w:w="454" w:type="dxa"/>
                          </w:tcPr>
                          <w:p w:rsidR="0048327F" w:rsidRDefault="0048327F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:rsidR="0048327F" w:rsidRDefault="0048327F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:rsidR="0048327F" w:rsidRDefault="0048327F">
                            <w:pPr>
                              <w:pStyle w:val="TableParagraph"/>
                              <w:ind w:left="0"/>
                            </w:pPr>
                          </w:p>
                        </w:tc>
                      </w:tr>
                    </w:tbl>
                    <w:p w:rsidR="0048327F" w:rsidRDefault="0048327F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Запишите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таблицу</w:t>
      </w:r>
      <w:r>
        <w:rPr>
          <w:spacing w:val="-2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5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rPr>
          <w:spacing w:val="-2"/>
        </w:rPr>
        <w:t>буквами.</w:t>
      </w:r>
    </w:p>
    <w:p w:rsidR="0048327F" w:rsidRDefault="0048327F">
      <w:pPr>
        <w:pStyle w:val="a3"/>
      </w:pPr>
    </w:p>
    <w:p w:rsidR="0048327F" w:rsidRDefault="0048327F">
      <w:pPr>
        <w:pStyle w:val="a3"/>
        <w:spacing w:before="8"/>
      </w:pPr>
    </w:p>
    <w:p w:rsidR="0048327F" w:rsidRDefault="00D00B1A">
      <w:pPr>
        <w:pStyle w:val="a3"/>
        <w:ind w:left="100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16768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-41275</wp:posOffset>
                </wp:positionV>
                <wp:extent cx="323850" cy="323850"/>
                <wp:effectExtent l="0" t="0" r="0" b="0"/>
                <wp:wrapNone/>
                <wp:docPr id="38" name="Graphic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43F0E4" id="Graphic 38" o:spid="_x0000_s1026" style="position:absolute;margin-left:28.3pt;margin-top:-3.25pt;width:25.5pt;height:25.5pt;z-index: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Ответ:</w:t>
      </w:r>
    </w:p>
    <w:p w:rsidR="0048327F" w:rsidRDefault="0048327F">
      <w:pPr>
        <w:pStyle w:val="a3"/>
        <w:sectPr w:rsidR="0048327F">
          <w:type w:val="continuous"/>
          <w:pgSz w:w="11910" w:h="16840"/>
          <w:pgMar w:top="1780" w:right="708" w:bottom="940" w:left="425" w:header="709" w:footer="757" w:gutter="0"/>
          <w:cols w:space="720"/>
        </w:sectPr>
      </w:pPr>
    </w:p>
    <w:p w:rsidR="0048327F" w:rsidRDefault="0048327F">
      <w:pPr>
        <w:pStyle w:val="a3"/>
        <w:rPr>
          <w:sz w:val="20"/>
        </w:rPr>
      </w:pPr>
    </w:p>
    <w:p w:rsidR="0048327F" w:rsidRDefault="0048327F">
      <w:pPr>
        <w:pStyle w:val="a3"/>
        <w:spacing w:before="218"/>
        <w:rPr>
          <w:sz w:val="20"/>
        </w:rPr>
      </w:pPr>
    </w:p>
    <w:p w:rsidR="0048327F" w:rsidRDefault="00D00B1A">
      <w:pPr>
        <w:ind w:left="880" w:right="-4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6257290" cy="532765"/>
                <wp:effectExtent l="9525" t="0" r="635" b="10159"/>
                <wp:docPr id="39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53276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8327F" w:rsidRDefault="00D00B1A">
                            <w:pPr>
                              <w:ind w:left="103" w:right="102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Дайте развёрнутый ответ на задание 5. Старайтесь чётко отвечать на поставленный вопрос, следите за логикой своих рассуждений, опирайтесь на текст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приведённого фрагмента. Объём высказывания – не менее 50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39" o:spid="_x0000_s1049" type="#_x0000_t202" style="width:492.7pt;height:4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" filled="f" strokeweight=".16931mm">
                <v:textbox inset="0,0,0,0">
                  <w:txbxContent>
                    <w:p w:rsidR="0048327F" w:rsidRDefault="00D00B1A">
                      <w:pPr>
                        <w:ind w:left="103" w:right="102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Дайте развёрнутый ответ на задание 5. Старайтесь чётко отвечать на поставленный вопрос, следите за логикой своих рассуждений, опирайтесь на текст </w:t>
                      </w:r>
                      <w:r>
                        <w:rPr>
                          <w:b/>
                          <w:i/>
                          <w:sz w:val="24"/>
                        </w:rPr>
                        <w:t>приведённого фрагмента. Объём высказывания – не менее 50 слов.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8327F" w:rsidRDefault="0048327F">
      <w:pPr>
        <w:pStyle w:val="a3"/>
        <w:spacing w:before="240"/>
      </w:pPr>
    </w:p>
    <w:p w:rsidR="0048327F" w:rsidRDefault="00D00B1A">
      <w:pPr>
        <w:pStyle w:val="a3"/>
        <w:spacing w:before="1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24960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-67945</wp:posOffset>
                </wp:positionV>
                <wp:extent cx="340360" cy="340360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0" o:spid="_x0000_s1050" style="position:absolute;left:0;text-align:left;margin-left:27.9pt;margin-top:-5.35pt;width:26.8pt;height:26.8pt;z-index:251624960;mso-wrap-distance-left:0;mso-wrap-distance-right:0;mso-position-horizontal-relative:page;mso-position-vertical-relative:text" coordsize="340360,340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">
                <v:shape id="Graphic 41" o:spid="_x0000_s1051" style="position:absolute;left:4762;top:4762;width:330835;height:330835;visibility:visible;mso-wrap-style:square;v-text-anchor:top" coordsize="330835,33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" path="m165354,l121355,5898,81844,22549,48387,48386,22549,81844,5898,121355,,165354r5898,43998l22549,248863r25838,33457l81844,308158r39511,16651l165354,330708r43998,-5899l248863,308158r33457,-25837l308158,248863r16651,-39511l330708,165354r-5899,-43999l308158,81844,282320,48387,248863,22549,209352,5898,165354,xe" filled="f">
                  <v:path arrowok="t"/>
                </v:shape>
                <v:shape id="Textbox 42" o:spid="_x0000_s1052" type="#_x0000_t202" style="position:absolute;width:340360;height:34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:rsidR="0048327F" w:rsidRDefault="00D00B1A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Объясните,</w:t>
      </w:r>
      <w:r>
        <w:rPr>
          <w:spacing w:val="-5"/>
        </w:rPr>
        <w:t xml:space="preserve"> </w:t>
      </w:r>
      <w:r>
        <w:t>почему</w:t>
      </w:r>
      <w:r>
        <w:rPr>
          <w:spacing w:val="-3"/>
        </w:rPr>
        <w:t xml:space="preserve"> </w:t>
      </w:r>
      <w:r>
        <w:t>Швабрин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приведённой</w:t>
      </w:r>
      <w:r>
        <w:rPr>
          <w:spacing w:val="-4"/>
        </w:rPr>
        <w:t xml:space="preserve"> </w:t>
      </w:r>
      <w:r>
        <w:t>сцене</w:t>
      </w:r>
      <w:r>
        <w:rPr>
          <w:spacing w:val="-4"/>
        </w:rPr>
        <w:t xml:space="preserve"> </w:t>
      </w:r>
      <w:r>
        <w:t>«казался</w:t>
      </w:r>
      <w:r>
        <w:rPr>
          <w:spacing w:val="-4"/>
        </w:rPr>
        <w:t xml:space="preserve"> </w:t>
      </w:r>
      <w:r>
        <w:t>сам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свой».</w:t>
      </w:r>
    </w:p>
    <w:p w:rsidR="0048327F" w:rsidRDefault="0048327F">
      <w:pPr>
        <w:pStyle w:val="a3"/>
        <w:spacing w:before="92"/>
      </w:pPr>
    </w:p>
    <w:p w:rsidR="0048327F" w:rsidRDefault="00D00B1A">
      <w:pPr>
        <w:pStyle w:val="a3"/>
        <w:tabs>
          <w:tab w:val="left" w:pos="10586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1888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697865</wp:posOffset>
                </wp:positionV>
                <wp:extent cx="6096000" cy="1270"/>
                <wp:effectExtent l="0" t="0" r="0" b="0"/>
                <wp:wrapNone/>
                <wp:docPr id="43" name="Graphic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3A3F25" id="Graphic 43" o:spid="_x0000_s1026" style="position:absolute;margin-left:70.9pt;margin-top:54.95pt;width:480pt;height:.1pt;z-index:251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2912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960755</wp:posOffset>
                </wp:positionV>
                <wp:extent cx="6096000" cy="1270"/>
                <wp:effectExtent l="0" t="0" r="0" b="0"/>
                <wp:wrapNone/>
                <wp:docPr id="44" name="Graphic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F9E815" id="Graphic 44" o:spid="_x0000_s1026" style="position:absolute;margin-left:70.9pt;margin-top:75.65pt;width:480pt;height:.1pt;z-index: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ex2+QEAAC4EAAAOAAAAZHJzL2Uyb0RvYy54bWysU8GO2jAQvVfqP1i+lwS0oi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Xv7qTwqmOP&#10;nsZ28Am3pw+04qyX8IzjjhgmracGu/TPKsQpt/R8aak5RaH5cFl+XpYld15zbL74m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3936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-65405</wp:posOffset>
                </wp:positionV>
                <wp:extent cx="323850" cy="323850"/>
                <wp:effectExtent l="0" t="0" r="0" b="0"/>
                <wp:wrapNone/>
                <wp:docPr id="45" name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CD330B" id="Graphic 45" o:spid="_x0000_s1026" style="position:absolute;margin-left:28.3pt;margin-top:-5.15pt;width:25.5pt;height:25.5pt;z-index: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598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695960</wp:posOffset>
                </wp:positionV>
                <wp:extent cx="323850" cy="323850"/>
                <wp:effectExtent l="0" t="0" r="0" b="0"/>
                <wp:wrapNone/>
                <wp:docPr id="46" name="Graphic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2B5EC9" id="Graphic 46" o:spid="_x0000_s1026" style="position:absolute;margin-left:28.3pt;margin-top:54.8pt;width:25.5pt;height:25.5pt;z-index: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48327F" w:rsidRDefault="00D00B1A">
      <w:pPr>
        <w:pStyle w:val="a3"/>
        <w:spacing w:before="3"/>
        <w:rPr>
          <w:sz w:val="17"/>
        </w:rPr>
      </w:pP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141605</wp:posOffset>
                </wp:positionV>
                <wp:extent cx="323850" cy="323850"/>
                <wp:effectExtent l="0" t="0" r="0" b="0"/>
                <wp:wrapTopAndBottom/>
                <wp:docPr id="47" name="Graphic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D12995" id="Graphic 47" o:spid="_x0000_s1026" style="position:absolute;margin-left:28.3pt;margin-top:11.15pt;width:25.5pt;height:25.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259715</wp:posOffset>
                </wp:positionV>
                <wp:extent cx="6096000" cy="1270"/>
                <wp:effectExtent l="0" t="0" r="0" b="0"/>
                <wp:wrapTopAndBottom/>
                <wp:docPr id="48" name="Graphic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C0E75" id="Graphic 48" o:spid="_x0000_s1026" style="position:absolute;margin-left:70.9pt;margin-top:20.45pt;width:480pt;height:.1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kKS+QEAAC4EAAAOAAAAZHJzL2Uyb0RvYy54bWysU8GO2jAQvVfqP1i+lwRU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48327F" w:rsidRDefault="0048327F">
      <w:pPr>
        <w:pStyle w:val="a3"/>
        <w:rPr>
          <w:sz w:val="20"/>
        </w:rPr>
      </w:pPr>
    </w:p>
    <w:p w:rsidR="0048327F" w:rsidRDefault="0048327F">
      <w:pPr>
        <w:pStyle w:val="a3"/>
        <w:rPr>
          <w:sz w:val="20"/>
        </w:rPr>
      </w:pPr>
    </w:p>
    <w:p w:rsidR="0048327F" w:rsidRDefault="00D00B1A">
      <w:pPr>
        <w:pStyle w:val="a3"/>
        <w:spacing w:before="19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285750</wp:posOffset>
                </wp:positionV>
                <wp:extent cx="6096000" cy="1270"/>
                <wp:effectExtent l="0" t="0" r="0" b="0"/>
                <wp:wrapTopAndBottom/>
                <wp:docPr id="49" name="Graphic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365CC9" id="Graphic 49" o:spid="_x0000_s1026" style="position:absolute;margin-left:70.9pt;margin-top:22.5pt;width:480pt;height:.1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548640</wp:posOffset>
                </wp:positionV>
                <wp:extent cx="6096000" cy="1270"/>
                <wp:effectExtent l="0" t="0" r="0" b="0"/>
                <wp:wrapTopAndBottom/>
                <wp:docPr id="50" name="Graphic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C6B85D" id="Graphic 50" o:spid="_x0000_s1026" style="position:absolute;margin-left:70.9pt;margin-top:43.2pt;width:480pt;height:.1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810895</wp:posOffset>
                </wp:positionV>
                <wp:extent cx="6096000" cy="1270"/>
                <wp:effectExtent l="0" t="0" r="0" b="0"/>
                <wp:wrapTopAndBottom/>
                <wp:docPr id="51" name="Graphic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060E7" id="Graphic 51" o:spid="_x0000_s1026" style="position:absolute;margin-left:70.9pt;margin-top:63.85pt;width:480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b6+QEAAC4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1073785</wp:posOffset>
                </wp:positionV>
                <wp:extent cx="6096000" cy="1270"/>
                <wp:effectExtent l="0" t="0" r="0" b="0"/>
                <wp:wrapTopAndBottom/>
                <wp:docPr id="52" name="Graphic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A00659" id="Graphic 52" o:spid="_x0000_s1026" style="position:absolute;margin-left:70.9pt;margin-top:84.55pt;width:480pt;height:.1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2lY+QEAAC4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1336675</wp:posOffset>
                </wp:positionV>
                <wp:extent cx="6096000" cy="1270"/>
                <wp:effectExtent l="0" t="0" r="0" b="0"/>
                <wp:wrapTopAndBottom/>
                <wp:docPr id="53" name="Graphic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864229" id="Graphic 53" o:spid="_x0000_s1026" style="position:absolute;margin-left:70.9pt;margin-top:105.25pt;width:480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1599565</wp:posOffset>
                </wp:positionV>
                <wp:extent cx="6096000" cy="1270"/>
                <wp:effectExtent l="0" t="0" r="0" b="0"/>
                <wp:wrapTopAndBottom/>
                <wp:docPr id="54" name="Graphic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0409CE" id="Graphic 54" o:spid="_x0000_s1026" style="position:absolute;margin-left:70.9pt;margin-top:125.95pt;width:480pt;height:.1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1862455</wp:posOffset>
                </wp:positionV>
                <wp:extent cx="6096000" cy="1270"/>
                <wp:effectExtent l="0" t="0" r="0" b="0"/>
                <wp:wrapTopAndBottom/>
                <wp:docPr id="55" name="Graphic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016DE" id="Graphic 55" o:spid="_x0000_s1026" style="position:absolute;margin-left:70.9pt;margin-top:146.65pt;width:480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0Om+QEAAC4EAAAOAAAAZHJzL2Uyb0RvYy54bWysU8GO2jAQvVfqP1i+lwSkpS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Xv7qTwqmOP&#10;nsZ28Am3pw+04qyX8IzjjhgmracGu/TPKsQpt/R8aak5RaH5cFl+XpYld15zbL74m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2125345</wp:posOffset>
                </wp:positionV>
                <wp:extent cx="6096000" cy="1270"/>
                <wp:effectExtent l="0" t="0" r="0" b="0"/>
                <wp:wrapTopAndBottom/>
                <wp:docPr id="56" name="Graphic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06B75F" id="Graphic 56" o:spid="_x0000_s1026" style="position:absolute;margin-left:70.9pt;margin-top:167.35pt;width:480pt;height:.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QwE+QEAAC4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2388235</wp:posOffset>
                </wp:positionV>
                <wp:extent cx="6096000" cy="1270"/>
                <wp:effectExtent l="0" t="0" r="0" b="0"/>
                <wp:wrapTopAndBottom/>
                <wp:docPr id="57" name="Graphic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A01953" id="Graphic 57" o:spid="_x0000_s1026" style="position:absolute;margin-left:70.9pt;margin-top:188.05pt;width:480pt;height:.1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8ll+QEAAC4EAAAOAAAAZHJzL2Uyb0RvYy54bWysU8GO2jAQvVfqP1i+lwSksi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U/3knhVcce&#10;PY3t4BNuTx9oxVkv4RnHHTFMWk8NdumfVYhTbun50lJzikLz4bL8vCxL7rzm2Hxxlz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2651125</wp:posOffset>
                </wp:positionV>
                <wp:extent cx="6096000" cy="1270"/>
                <wp:effectExtent l="0" t="0" r="0" b="0"/>
                <wp:wrapTopAndBottom/>
                <wp:docPr id="58" name="Graphi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A2C3E6" id="Graphic 58" o:spid="_x0000_s1026" style="position:absolute;margin-left:70.9pt;margin-top:208.75pt;width:480pt;height:.1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gj+QEAAC4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2914015</wp:posOffset>
                </wp:positionV>
                <wp:extent cx="6096000" cy="1270"/>
                <wp:effectExtent l="0" t="0" r="0" b="0"/>
                <wp:wrapTopAndBottom/>
                <wp:docPr id="59" name="Graphic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EFB3FB" id="Graphic 59" o:spid="_x0000_s1026" style="position:absolute;margin-left:70.9pt;margin-top:229.45pt;width:480pt;height:.1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3176905</wp:posOffset>
                </wp:positionV>
                <wp:extent cx="6096000" cy="1270"/>
                <wp:effectExtent l="0" t="0" r="0" b="0"/>
                <wp:wrapTopAndBottom/>
                <wp:docPr id="60" name="Graphic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D7320D" id="Graphic 60" o:spid="_x0000_s1026" style="position:absolute;margin-left:70.9pt;margin-top:250.15pt;width:480pt;height:.1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4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rPr>
          <w:sz w:val="20"/>
        </w:rPr>
        <w:sectPr w:rsidR="0048327F">
          <w:pgSz w:w="11910" w:h="16840"/>
          <w:pgMar w:top="1780" w:right="708" w:bottom="940" w:left="425" w:header="709" w:footer="757" w:gutter="0"/>
          <w:cols w:space="720"/>
        </w:sectPr>
      </w:pPr>
    </w:p>
    <w:p w:rsidR="0048327F" w:rsidRDefault="00D00B1A">
      <w:pPr>
        <w:pStyle w:val="1"/>
        <w:spacing w:before="81" w:line="321" w:lineRule="exact"/>
      </w:pPr>
      <w:r>
        <w:rPr>
          <w:color w:val="4B4B4B"/>
          <w:spacing w:val="-5"/>
        </w:rPr>
        <w:lastRenderedPageBreak/>
        <w:t>ИЛИ</w:t>
      </w:r>
    </w:p>
    <w:p w:rsidR="0048327F" w:rsidRDefault="00D00B1A">
      <w:pPr>
        <w:spacing w:line="275" w:lineRule="exact"/>
        <w:ind w:left="4591" w:right="3739"/>
        <w:jc w:val="center"/>
        <w:rPr>
          <w:b/>
          <w:sz w:val="24"/>
        </w:rPr>
      </w:pPr>
      <w:r>
        <w:rPr>
          <w:b/>
          <w:color w:val="4B4B4B"/>
          <w:sz w:val="24"/>
        </w:rPr>
        <w:t>(блок</w:t>
      </w:r>
      <w:r>
        <w:rPr>
          <w:b/>
          <w:color w:val="4B4B4B"/>
          <w:spacing w:val="-4"/>
          <w:sz w:val="24"/>
        </w:rPr>
        <w:t xml:space="preserve"> </w:t>
      </w:r>
      <w:r>
        <w:rPr>
          <w:b/>
          <w:color w:val="4B4B4B"/>
          <w:sz w:val="24"/>
        </w:rPr>
        <w:t>3–</w:t>
      </w:r>
      <w:r>
        <w:rPr>
          <w:b/>
          <w:color w:val="4B4B4B"/>
          <w:spacing w:val="-5"/>
          <w:sz w:val="24"/>
        </w:rPr>
        <w:t>5)</w:t>
      </w:r>
    </w:p>
    <w:p w:rsidR="0048327F" w:rsidRDefault="0048327F">
      <w:pPr>
        <w:pStyle w:val="a3"/>
        <w:rPr>
          <w:b/>
          <w:sz w:val="20"/>
        </w:rPr>
      </w:pPr>
    </w:p>
    <w:p w:rsidR="0048327F" w:rsidRDefault="00D00B1A">
      <w:pPr>
        <w:pStyle w:val="a3"/>
        <w:spacing w:before="68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207645</wp:posOffset>
                </wp:positionV>
                <wp:extent cx="6257290" cy="182245"/>
                <wp:effectExtent l="0" t="0" r="0" b="0"/>
                <wp:wrapTopAndBottom/>
                <wp:docPr id="61" name="Text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18224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8327F" w:rsidRDefault="00D00B1A">
                            <w:pPr>
                              <w:spacing w:line="275" w:lineRule="exact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Прочитайте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текст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3–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24"/>
                              </w:rPr>
                              <w:t>5.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1" o:spid="_x0000_s1053" type="#_x0000_t202" style="position:absolute;margin-left:65.5pt;margin-top:16.35pt;width:492.7pt;height:14.3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" filled="f" strokeweight=".16931mm">
                <v:textbox inset="0,0,0,0">
                  <w:txbxContent>
                    <w:p w:rsidR="0048327F" w:rsidRDefault="00D00B1A">
                      <w:pPr>
                        <w:spacing w:line="275" w:lineRule="exact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Прочитайте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текст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задания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3–</w:t>
                      </w:r>
                      <w:r>
                        <w:rPr>
                          <w:b/>
                          <w:i/>
                          <w:spacing w:val="-5"/>
                          <w:sz w:val="24"/>
                        </w:rPr>
                        <w:t>5.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8327F" w:rsidRDefault="00D00B1A">
      <w:pPr>
        <w:pStyle w:val="2"/>
        <w:spacing w:before="54" w:line="640" w:lineRule="atLeast"/>
        <w:ind w:left="5085" w:right="4039" w:firstLine="411"/>
        <w:jc w:val="left"/>
      </w:pPr>
      <w:r>
        <w:rPr>
          <w:spacing w:val="-2"/>
        </w:rPr>
        <w:t xml:space="preserve">Текст </w:t>
      </w:r>
      <w:r>
        <w:t>Вечер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Оке</w:t>
      </w:r>
    </w:p>
    <w:p w:rsidR="0048327F" w:rsidRDefault="00D00B1A">
      <w:pPr>
        <w:pStyle w:val="a3"/>
        <w:spacing w:before="246" w:line="276" w:lineRule="auto"/>
        <w:ind w:left="4055" w:right="3418"/>
      </w:pPr>
      <w:r>
        <w:t>В</w:t>
      </w:r>
      <w:r>
        <w:rPr>
          <w:spacing w:val="-6"/>
        </w:rPr>
        <w:t xml:space="preserve"> </w:t>
      </w:r>
      <w:r>
        <w:t>очарованье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пейзажа Есть</w:t>
      </w:r>
      <w:r>
        <w:rPr>
          <w:spacing w:val="-8"/>
        </w:rPr>
        <w:t xml:space="preserve"> </w:t>
      </w:r>
      <w:r>
        <w:t>подлинная</w:t>
      </w:r>
      <w:r>
        <w:rPr>
          <w:spacing w:val="-8"/>
        </w:rPr>
        <w:t xml:space="preserve"> </w:t>
      </w:r>
      <w:r>
        <w:t>радость,</w:t>
      </w:r>
      <w:r>
        <w:rPr>
          <w:spacing w:val="-8"/>
        </w:rPr>
        <w:t xml:space="preserve"> </w:t>
      </w:r>
      <w:r>
        <w:t>но</w:t>
      </w:r>
      <w:r>
        <w:rPr>
          <w:spacing w:val="-8"/>
        </w:rPr>
        <w:t xml:space="preserve"> </w:t>
      </w:r>
      <w:r>
        <w:t>она Открыта</w:t>
      </w:r>
      <w:r>
        <w:rPr>
          <w:spacing w:val="-6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каждого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даже Не каждому художнику видна. С утра обременённая работой, Трудом лесов, заботами полей,</w:t>
      </w:r>
    </w:p>
    <w:p w:rsidR="0048327F" w:rsidRDefault="00D00B1A">
      <w:pPr>
        <w:pStyle w:val="a3"/>
        <w:spacing w:before="1" w:line="276" w:lineRule="auto"/>
        <w:ind w:left="4055" w:right="2965"/>
      </w:pPr>
      <w:r>
        <w:t>Природа</w:t>
      </w:r>
      <w:r>
        <w:rPr>
          <w:spacing w:val="-6"/>
        </w:rPr>
        <w:t xml:space="preserve"> </w:t>
      </w:r>
      <w:r>
        <w:t>смотрит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бы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неохотой На нас, не очарован</w:t>
      </w:r>
      <w:r>
        <w:t>ных людей.</w:t>
      </w:r>
    </w:p>
    <w:p w:rsidR="0048327F" w:rsidRDefault="00D00B1A">
      <w:pPr>
        <w:pStyle w:val="a3"/>
        <w:spacing w:line="276" w:lineRule="auto"/>
        <w:ind w:left="4055" w:right="3045"/>
        <w:jc w:val="both"/>
      </w:pPr>
      <w:r>
        <w:t>И</w:t>
      </w:r>
      <w:r>
        <w:rPr>
          <w:spacing w:val="-6"/>
        </w:rPr>
        <w:t xml:space="preserve"> </w:t>
      </w:r>
      <w:r>
        <w:t>лишь</w:t>
      </w:r>
      <w:r>
        <w:rPr>
          <w:spacing w:val="-6"/>
        </w:rPr>
        <w:t xml:space="preserve"> </w:t>
      </w:r>
      <w:r>
        <w:t>когда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тёмной</w:t>
      </w:r>
      <w:r>
        <w:rPr>
          <w:spacing w:val="-4"/>
        </w:rPr>
        <w:t xml:space="preserve"> </w:t>
      </w:r>
      <w:r>
        <w:t>чащей</w:t>
      </w:r>
      <w:r>
        <w:rPr>
          <w:spacing w:val="-5"/>
        </w:rPr>
        <w:t xml:space="preserve"> </w:t>
      </w:r>
      <w:r>
        <w:t>леса Вечерний</w:t>
      </w:r>
      <w:r>
        <w:rPr>
          <w:spacing w:val="-12"/>
        </w:rPr>
        <w:t xml:space="preserve"> </w:t>
      </w:r>
      <w:r>
        <w:t>луч</w:t>
      </w:r>
      <w:r>
        <w:rPr>
          <w:spacing w:val="-12"/>
        </w:rPr>
        <w:t xml:space="preserve"> </w:t>
      </w:r>
      <w:r>
        <w:t>таинственно</w:t>
      </w:r>
      <w:r>
        <w:rPr>
          <w:spacing w:val="-12"/>
        </w:rPr>
        <w:t xml:space="preserve"> </w:t>
      </w:r>
      <w:r>
        <w:t>блеснёт, Обыденности плотная завеса</w:t>
      </w:r>
    </w:p>
    <w:p w:rsidR="0048327F" w:rsidRDefault="00D00B1A">
      <w:pPr>
        <w:pStyle w:val="a3"/>
        <w:spacing w:line="276" w:lineRule="auto"/>
        <w:ind w:left="4055" w:right="2965"/>
      </w:pPr>
      <w:r>
        <w:t>С её красот мгновенно упадёт. Вздохнут леса, опущенные в воду, И,</w:t>
      </w:r>
      <w:r>
        <w:rPr>
          <w:spacing w:val="-6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бы</w:t>
      </w:r>
      <w:r>
        <w:rPr>
          <w:spacing w:val="-7"/>
        </w:rPr>
        <w:t xml:space="preserve"> </w:t>
      </w:r>
      <w:r>
        <w:t>сквозь</w:t>
      </w:r>
      <w:r>
        <w:rPr>
          <w:spacing w:val="-7"/>
        </w:rPr>
        <w:t xml:space="preserve"> </w:t>
      </w:r>
      <w:r>
        <w:t>прозрачное</w:t>
      </w:r>
      <w:r>
        <w:rPr>
          <w:spacing w:val="-7"/>
        </w:rPr>
        <w:t xml:space="preserve"> </w:t>
      </w:r>
      <w:r>
        <w:t>стекло,</w:t>
      </w:r>
    </w:p>
    <w:p w:rsidR="0048327F" w:rsidRDefault="00D00B1A">
      <w:pPr>
        <w:pStyle w:val="a3"/>
        <w:spacing w:line="276" w:lineRule="auto"/>
        <w:ind w:left="4055" w:right="2619"/>
      </w:pPr>
      <w:r>
        <w:t>Вся</w:t>
      </w:r>
      <w:r>
        <w:rPr>
          <w:spacing w:val="-7"/>
        </w:rPr>
        <w:t xml:space="preserve"> </w:t>
      </w:r>
      <w:r>
        <w:t>грудь</w:t>
      </w:r>
      <w:r>
        <w:rPr>
          <w:spacing w:val="-7"/>
        </w:rPr>
        <w:t xml:space="preserve"> </w:t>
      </w:r>
      <w:r>
        <w:t>реки</w:t>
      </w:r>
      <w:r>
        <w:rPr>
          <w:spacing w:val="-7"/>
        </w:rPr>
        <w:t xml:space="preserve"> </w:t>
      </w:r>
      <w:r>
        <w:t>приникнет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 xml:space="preserve">небосводу И загорится </w:t>
      </w:r>
      <w:r>
        <w:t>влажно и светло.</w:t>
      </w:r>
    </w:p>
    <w:p w:rsidR="0048327F" w:rsidRDefault="00D00B1A">
      <w:pPr>
        <w:pStyle w:val="a3"/>
        <w:spacing w:line="276" w:lineRule="auto"/>
        <w:ind w:left="4055" w:right="2965"/>
      </w:pPr>
      <w:r>
        <w:t>Из белых башен облачного мира Сойдёт</w:t>
      </w:r>
      <w:r>
        <w:rPr>
          <w:spacing w:val="-6"/>
        </w:rPr>
        <w:t xml:space="preserve"> </w:t>
      </w:r>
      <w:r>
        <w:t>огонь,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нежном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огне, Как будто под руками ювелира, Сквозные тени лягут в глубине.</w:t>
      </w:r>
    </w:p>
    <w:p w:rsidR="0048327F" w:rsidRDefault="00D00B1A">
      <w:pPr>
        <w:pStyle w:val="a3"/>
        <w:spacing w:line="276" w:lineRule="auto"/>
        <w:ind w:left="4055" w:right="2965"/>
      </w:pPr>
      <w:r>
        <w:t>И чем ясней становятся детали Предметов,</w:t>
      </w:r>
      <w:r>
        <w:rPr>
          <w:spacing w:val="-15"/>
        </w:rPr>
        <w:t xml:space="preserve"> </w:t>
      </w:r>
      <w:r>
        <w:t>расположенных</w:t>
      </w:r>
      <w:r>
        <w:rPr>
          <w:spacing w:val="-15"/>
        </w:rPr>
        <w:t xml:space="preserve"> </w:t>
      </w:r>
      <w:r>
        <w:t>вокруг, Тем необъятней делаются дали Речных лугов, затонов</w:t>
      </w:r>
      <w:r>
        <w:t xml:space="preserve"> и излук.</w:t>
      </w:r>
    </w:p>
    <w:p w:rsidR="0048327F" w:rsidRDefault="00D00B1A">
      <w:pPr>
        <w:pStyle w:val="a3"/>
        <w:spacing w:line="276" w:lineRule="auto"/>
        <w:ind w:left="4055" w:right="2841"/>
      </w:pPr>
      <w:r>
        <w:t>Горит</w:t>
      </w:r>
      <w:r>
        <w:rPr>
          <w:spacing w:val="-7"/>
        </w:rPr>
        <w:t xml:space="preserve"> </w:t>
      </w:r>
      <w:r>
        <w:t>весь</w:t>
      </w:r>
      <w:r>
        <w:rPr>
          <w:spacing w:val="-7"/>
        </w:rPr>
        <w:t xml:space="preserve"> </w:t>
      </w:r>
      <w:r>
        <w:t>мир,</w:t>
      </w:r>
      <w:r>
        <w:rPr>
          <w:spacing w:val="-6"/>
        </w:rPr>
        <w:t xml:space="preserve"> </w:t>
      </w:r>
      <w:r>
        <w:t>прозрачен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духовен, Теперь-то он поистине хорош,</w:t>
      </w:r>
    </w:p>
    <w:p w:rsidR="0048327F" w:rsidRDefault="00D00B1A">
      <w:pPr>
        <w:pStyle w:val="a3"/>
        <w:spacing w:line="276" w:lineRule="auto"/>
        <w:ind w:left="4055" w:right="3212"/>
      </w:pPr>
      <w:r>
        <w:t>И ты, ликуя, множество диковин В</w:t>
      </w:r>
      <w:r>
        <w:rPr>
          <w:spacing w:val="-9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живых</w:t>
      </w:r>
      <w:r>
        <w:rPr>
          <w:spacing w:val="-8"/>
        </w:rPr>
        <w:t xml:space="preserve"> </w:t>
      </w:r>
      <w:r>
        <w:t>чертах</w:t>
      </w:r>
      <w:r>
        <w:rPr>
          <w:spacing w:val="-9"/>
        </w:rPr>
        <w:t xml:space="preserve"> </w:t>
      </w:r>
      <w:r>
        <w:t>распознаёшь.</w:t>
      </w:r>
    </w:p>
    <w:p w:rsidR="0048327F" w:rsidRDefault="00D00B1A">
      <w:pPr>
        <w:spacing w:before="184"/>
        <w:ind w:left="6573"/>
        <w:rPr>
          <w:i/>
          <w:sz w:val="24"/>
        </w:rPr>
      </w:pPr>
      <w:r>
        <w:rPr>
          <w:i/>
          <w:sz w:val="24"/>
        </w:rPr>
        <w:t>Н.А.</w:t>
      </w:r>
      <w:r>
        <w:rPr>
          <w:i/>
          <w:spacing w:val="-2"/>
          <w:sz w:val="24"/>
        </w:rPr>
        <w:t xml:space="preserve"> Заболоцкий</w:t>
      </w:r>
    </w:p>
    <w:p w:rsidR="0048327F" w:rsidRDefault="0048327F">
      <w:pPr>
        <w:rPr>
          <w:i/>
          <w:sz w:val="24"/>
        </w:rPr>
        <w:sectPr w:rsidR="0048327F">
          <w:pgSz w:w="11910" w:h="16840"/>
          <w:pgMar w:top="1780" w:right="708" w:bottom="940" w:left="425" w:header="709" w:footer="757" w:gutter="0"/>
          <w:cols w:space="720"/>
        </w:sectPr>
      </w:pPr>
    </w:p>
    <w:p w:rsidR="0048327F" w:rsidRDefault="0048327F">
      <w:pPr>
        <w:pStyle w:val="a3"/>
        <w:rPr>
          <w:i/>
        </w:rPr>
      </w:pPr>
    </w:p>
    <w:p w:rsidR="0048327F" w:rsidRDefault="0048327F">
      <w:pPr>
        <w:pStyle w:val="a3"/>
        <w:spacing w:before="77"/>
        <w:rPr>
          <w:i/>
        </w:rPr>
      </w:pPr>
    </w:p>
    <w:p w:rsidR="0048327F" w:rsidRDefault="00D00B1A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28032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-62230</wp:posOffset>
                </wp:positionV>
                <wp:extent cx="333375" cy="333375"/>
                <wp:effectExtent l="0" t="0" r="0" b="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375" cy="333375"/>
                          <a:chOff x="0" y="0"/>
                          <a:chExt cx="333375" cy="333375"/>
                        </a:xfrm>
                      </wpg:grpSpPr>
                      <wps:wsp>
                        <wps:cNvPr id="63" name="Graphic 63"/>
                        <wps:cNvSpPr/>
                        <wps:spPr>
                          <a:xfrm>
                            <a:off x="4762" y="4762"/>
                            <a:ext cx="3238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23850">
                                <a:moveTo>
                                  <a:pt x="162306" y="0"/>
                                </a:moveTo>
                                <a:lnTo>
                                  <a:pt x="119327" y="5774"/>
                                </a:lnTo>
                                <a:lnTo>
                                  <a:pt x="80602" y="22069"/>
                                </a:lnTo>
                                <a:lnTo>
                                  <a:pt x="47720" y="47339"/>
                                </a:lnTo>
                                <a:lnTo>
                                  <a:pt x="22267" y="80038"/>
                                </a:lnTo>
                                <a:lnTo>
                                  <a:pt x="5831" y="118621"/>
                                </a:lnTo>
                                <a:lnTo>
                                  <a:pt x="0" y="161544"/>
                                </a:lnTo>
                                <a:lnTo>
                                  <a:pt x="5831" y="204787"/>
                                </a:lnTo>
                                <a:lnTo>
                                  <a:pt x="22267" y="243586"/>
                                </a:lnTo>
                                <a:lnTo>
                                  <a:pt x="47720" y="276415"/>
                                </a:lnTo>
                                <a:lnTo>
                                  <a:pt x="80602" y="301752"/>
                                </a:lnTo>
                                <a:lnTo>
                                  <a:pt x="119327" y="318071"/>
                                </a:lnTo>
                                <a:lnTo>
                                  <a:pt x="162306" y="323850"/>
                                </a:lnTo>
                                <a:lnTo>
                                  <a:pt x="205228" y="318071"/>
                                </a:lnTo>
                                <a:lnTo>
                                  <a:pt x="243811" y="301752"/>
                                </a:lnTo>
                                <a:lnTo>
                                  <a:pt x="276510" y="276415"/>
                                </a:lnTo>
                                <a:lnTo>
                                  <a:pt x="301780" y="243586"/>
                                </a:lnTo>
                                <a:lnTo>
                                  <a:pt x="318075" y="204787"/>
                                </a:lnTo>
                                <a:lnTo>
                                  <a:pt x="323850" y="161544"/>
                                </a:lnTo>
                                <a:lnTo>
                                  <a:pt x="318075" y="118621"/>
                                </a:lnTo>
                                <a:lnTo>
                                  <a:pt x="301780" y="80038"/>
                                </a:lnTo>
                                <a:lnTo>
                                  <a:pt x="276510" y="47339"/>
                                </a:lnTo>
                                <a:lnTo>
                                  <a:pt x="243811" y="22069"/>
                                </a:lnTo>
                                <a:lnTo>
                                  <a:pt x="205228" y="5774"/>
                                </a:lnTo>
                                <a:lnTo>
                                  <a:pt x="162306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4" name="Textbox 64"/>
                        <wps:cNvSpPr txBox="1"/>
                        <wps:spPr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before="113"/>
                                <w:ind w:left="3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2" o:spid="_x0000_s1054" style="position:absolute;left:0;text-align:left;margin-left:27.9pt;margin-top:-4.9pt;width:26.25pt;height:26.25pt;z-index:251628032;mso-wrap-distance-left:0;mso-wrap-distance-right:0;mso-position-horizontal-relative:page;mso-position-vertical-relative:text" coordsize="3333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">
                <v:shape id="Graphic 63" o:spid="_x0000_s1055" style="position:absolute;left:4762;top:4762;width:323850;height:323850;visibility:visible;mso-wrap-style:square;v-text-anchor:top" coordsize="32385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" path="m162306,l119327,5774,80602,22069,47720,47339,22267,80038,5831,118621,,161544r5831,43243l22267,243586r25453,32829l80602,301752r38725,16319l162306,323850r42922,-5779l243811,301752r32699,-25337l301780,243586r16295,-38799l323850,161544r-5775,-42923l301780,80038,276510,47339,243811,22069,205228,5774,162306,xe" filled="f">
                  <v:path arrowok="t"/>
                </v:shape>
                <v:shape id="Textbox 64" o:spid="_x0000_s1056" type="#_x0000_t202" style="position:absolute;width:333375;height:33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    <v:textbox inset="0,0,0,0">
                    <w:txbxContent>
                      <w:p w:rsidR="0048327F" w:rsidRDefault="00D00B1A">
                        <w:pPr>
                          <w:spacing w:before="113"/>
                          <w:ind w:left="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Выпишите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слово,</w:t>
      </w:r>
      <w:r>
        <w:rPr>
          <w:spacing w:val="-3"/>
        </w:rPr>
        <w:t xml:space="preserve"> </w:t>
      </w:r>
      <w:r>
        <w:t>которое</w:t>
      </w:r>
      <w:r>
        <w:rPr>
          <w:spacing w:val="-4"/>
        </w:rPr>
        <w:t xml:space="preserve"> </w:t>
      </w:r>
      <w:r>
        <w:t>означает</w:t>
      </w:r>
      <w:r>
        <w:rPr>
          <w:spacing w:val="-6"/>
        </w:rPr>
        <w:t xml:space="preserve"> </w:t>
      </w:r>
      <w:r>
        <w:t>«повседневность,</w:t>
      </w:r>
      <w:r>
        <w:rPr>
          <w:spacing w:val="-3"/>
        </w:rPr>
        <w:t xml:space="preserve"> </w:t>
      </w:r>
      <w:r>
        <w:rPr>
          <w:spacing w:val="-2"/>
        </w:rPr>
        <w:t>заурядность».</w:t>
      </w:r>
    </w:p>
    <w:p w:rsidR="0048327F" w:rsidRDefault="0048327F">
      <w:pPr>
        <w:pStyle w:val="a3"/>
      </w:pPr>
    </w:p>
    <w:p w:rsidR="0048327F" w:rsidRDefault="0048327F">
      <w:pPr>
        <w:pStyle w:val="a3"/>
      </w:pPr>
    </w:p>
    <w:p w:rsidR="0048327F" w:rsidRDefault="00D00B1A">
      <w:pPr>
        <w:pStyle w:val="a3"/>
        <w:tabs>
          <w:tab w:val="left" w:pos="10596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7008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-65405</wp:posOffset>
                </wp:positionV>
                <wp:extent cx="323850" cy="323850"/>
                <wp:effectExtent l="0" t="0" r="0" b="0"/>
                <wp:wrapNone/>
                <wp:docPr id="65" name="Graphic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4D1F74" id="Graphic 65" o:spid="_x0000_s1026" style="position:absolute;margin-left:28.3pt;margin-top:-5.15pt;width:25.5pt;height:25.5pt;z-index:25162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Ответ. </w:t>
      </w:r>
      <w:r>
        <w:rPr>
          <w:u w:val="single"/>
        </w:rPr>
        <w:tab/>
      </w:r>
    </w:p>
    <w:p w:rsidR="0048327F" w:rsidRDefault="0048327F">
      <w:pPr>
        <w:pStyle w:val="a3"/>
      </w:pPr>
    </w:p>
    <w:p w:rsidR="0048327F" w:rsidRDefault="0048327F">
      <w:pPr>
        <w:pStyle w:val="a3"/>
      </w:pPr>
    </w:p>
    <w:p w:rsidR="0048327F" w:rsidRDefault="0048327F">
      <w:pPr>
        <w:pStyle w:val="a3"/>
      </w:pPr>
    </w:p>
    <w:p w:rsidR="0048327F" w:rsidRDefault="00D00B1A">
      <w:pPr>
        <w:pStyle w:val="a3"/>
        <w:ind w:left="993" w:right="138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30080" behindDoc="0" locked="0" layoutInCell="1" allowOverlap="1">
                <wp:simplePos x="0" y="0"/>
                <wp:positionH relativeFrom="page">
                  <wp:posOffset>373380</wp:posOffset>
                </wp:positionH>
                <wp:positionV relativeFrom="paragraph">
                  <wp:posOffset>-7620</wp:posOffset>
                </wp:positionV>
                <wp:extent cx="333375" cy="333375"/>
                <wp:effectExtent l="0" t="0" r="0" b="0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375" cy="333375"/>
                          <a:chOff x="0" y="0"/>
                          <a:chExt cx="333375" cy="333375"/>
                        </a:xfrm>
                      </wpg:grpSpPr>
                      <wps:wsp>
                        <wps:cNvPr id="67" name="Graphic 67"/>
                        <wps:cNvSpPr/>
                        <wps:spPr>
                          <a:xfrm>
                            <a:off x="4762" y="4762"/>
                            <a:ext cx="3238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23850">
                                <a:moveTo>
                                  <a:pt x="161544" y="0"/>
                                </a:moveTo>
                                <a:lnTo>
                                  <a:pt x="118621" y="5774"/>
                                </a:lnTo>
                                <a:lnTo>
                                  <a:pt x="80038" y="22069"/>
                                </a:lnTo>
                                <a:lnTo>
                                  <a:pt x="47339" y="47339"/>
                                </a:lnTo>
                                <a:lnTo>
                                  <a:pt x="22069" y="80038"/>
                                </a:lnTo>
                                <a:lnTo>
                                  <a:pt x="5774" y="118621"/>
                                </a:lnTo>
                                <a:lnTo>
                                  <a:pt x="0" y="161544"/>
                                </a:lnTo>
                                <a:lnTo>
                                  <a:pt x="5774" y="204787"/>
                                </a:lnTo>
                                <a:lnTo>
                                  <a:pt x="22069" y="243586"/>
                                </a:lnTo>
                                <a:lnTo>
                                  <a:pt x="47339" y="276415"/>
                                </a:lnTo>
                                <a:lnTo>
                                  <a:pt x="80038" y="301752"/>
                                </a:lnTo>
                                <a:lnTo>
                                  <a:pt x="118621" y="318071"/>
                                </a:lnTo>
                                <a:lnTo>
                                  <a:pt x="161544" y="323850"/>
                                </a:lnTo>
                                <a:lnTo>
                                  <a:pt x="204787" y="318071"/>
                                </a:lnTo>
                                <a:lnTo>
                                  <a:pt x="243586" y="301752"/>
                                </a:lnTo>
                                <a:lnTo>
                                  <a:pt x="276415" y="276415"/>
                                </a:lnTo>
                                <a:lnTo>
                                  <a:pt x="301752" y="243586"/>
                                </a:lnTo>
                                <a:lnTo>
                                  <a:pt x="318071" y="204787"/>
                                </a:lnTo>
                                <a:lnTo>
                                  <a:pt x="323850" y="161544"/>
                                </a:lnTo>
                                <a:lnTo>
                                  <a:pt x="318071" y="118621"/>
                                </a:lnTo>
                                <a:lnTo>
                                  <a:pt x="301752" y="80038"/>
                                </a:lnTo>
                                <a:lnTo>
                                  <a:pt x="276415" y="47339"/>
                                </a:lnTo>
                                <a:lnTo>
                                  <a:pt x="243586" y="22069"/>
                                </a:lnTo>
                                <a:lnTo>
                                  <a:pt x="204787" y="5774"/>
                                </a:lnTo>
                                <a:lnTo>
                                  <a:pt x="16154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8" name="Textbox 68"/>
                        <wps:cNvSpPr txBox="1"/>
                        <wps:spPr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before="112"/>
                                <w:ind w:left="3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6" o:spid="_x0000_s1057" style="position:absolute;left:0;text-align:left;margin-left:29.4pt;margin-top:-.6pt;width:26.25pt;height:26.25pt;z-index:251630080;mso-wrap-distance-left:0;mso-wrap-distance-right:0;mso-position-horizontal-relative:page;mso-position-vertical-relative:text" coordsize="3333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">
                <v:shape id="Graphic 67" o:spid="_x0000_s1058" style="position:absolute;left:4762;top:4762;width:323850;height:323850;visibility:visible;mso-wrap-style:square;v-text-anchor:top" coordsize="32385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" path="m161544,l118621,5774,80038,22069,47339,47339,22069,80038,5774,118621,,161544r5774,43243l22069,243586r25270,32829l80038,301752r38583,16319l161544,323850r43243,-5779l243586,301752r32829,-25337l301752,243586r16319,-38799l323850,161544r-5779,-42923l301752,80038,276415,47339,243586,22069,204787,5774,161544,xe" filled="f">
                  <v:path arrowok="t"/>
                </v:shape>
                <v:shape id="Textbox 68" o:spid="_x0000_s1059" type="#_x0000_t202" style="position:absolute;width:333375;height:33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:rsidR="0048327F" w:rsidRDefault="00D00B1A">
                        <w:pPr>
                          <w:spacing w:before="112"/>
                          <w:ind w:left="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p w:rsidR="0048327F" w:rsidRDefault="0048327F">
      <w:pPr>
        <w:pStyle w:val="a3"/>
        <w:spacing w:before="33"/>
      </w:pPr>
    </w:p>
    <w:p w:rsidR="0048327F" w:rsidRDefault="00D00B1A">
      <w:pPr>
        <w:pStyle w:val="a3"/>
        <w:tabs>
          <w:tab w:val="left" w:pos="6309"/>
        </w:tabs>
        <w:spacing w:before="1" w:line="204" w:lineRule="auto"/>
        <w:ind w:left="6939" w:right="809" w:hanging="4206"/>
      </w:pPr>
      <w:r>
        <w:rPr>
          <w:spacing w:val="-2"/>
          <w:position w:val="-3"/>
          <w:sz w:val="28"/>
        </w:rPr>
        <w:t>ПРИМЕРЫ</w:t>
      </w:r>
      <w:r>
        <w:rPr>
          <w:position w:val="-3"/>
          <w:sz w:val="28"/>
        </w:rPr>
        <w:tab/>
      </w:r>
      <w:r>
        <w:t>СРЕДСТВА</w:t>
      </w:r>
      <w:r>
        <w:rPr>
          <w:spacing w:val="-15"/>
        </w:rPr>
        <w:t xml:space="preserve"> </w:t>
      </w:r>
      <w:r>
        <w:t xml:space="preserve">ХУДОЖЕСТВЕННОЙ </w:t>
      </w:r>
      <w:r>
        <w:rPr>
          <w:spacing w:val="-2"/>
        </w:rPr>
        <w:t>ВЫРАЗИТЕЛЬНОСТИ</w:t>
      </w:r>
    </w:p>
    <w:p w:rsidR="0048327F" w:rsidRDefault="0048327F">
      <w:pPr>
        <w:pStyle w:val="a3"/>
        <w:spacing w:line="204" w:lineRule="auto"/>
        <w:sectPr w:rsidR="0048327F">
          <w:pgSz w:w="11910" w:h="16840"/>
          <w:pgMar w:top="1780" w:right="708" w:bottom="940" w:left="425" w:header="709" w:footer="757" w:gutter="0"/>
          <w:cols w:space="720"/>
        </w:sectPr>
      </w:pPr>
    </w:p>
    <w:p w:rsidR="0048327F" w:rsidRDefault="00D00B1A">
      <w:pPr>
        <w:spacing w:before="127"/>
        <w:ind w:left="1385" w:hanging="393"/>
        <w:jc w:val="both"/>
        <w:rPr>
          <w:sz w:val="24"/>
        </w:rPr>
      </w:pPr>
      <w:r>
        <w:rPr>
          <w:sz w:val="24"/>
        </w:rPr>
        <w:t>А)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…Сойдёт огонь, и в нежном том огне, </w:t>
      </w:r>
      <w:r>
        <w:rPr>
          <w:b/>
          <w:i/>
          <w:sz w:val="24"/>
        </w:rPr>
        <w:t>Как будто под руками ювелира</w:t>
      </w:r>
      <w:r>
        <w:rPr>
          <w:sz w:val="24"/>
        </w:rPr>
        <w:t>, Сквозные тени лягут в глубине.</w:t>
      </w:r>
    </w:p>
    <w:p w:rsidR="0048327F" w:rsidRDefault="00D00B1A">
      <w:pPr>
        <w:pStyle w:val="a3"/>
        <w:spacing w:before="1"/>
        <w:ind w:left="993"/>
        <w:jc w:val="both"/>
      </w:pPr>
      <w:r>
        <w:t>Б)</w:t>
      </w:r>
      <w:r>
        <w:rPr>
          <w:spacing w:val="26"/>
        </w:rPr>
        <w:t xml:space="preserve">  </w:t>
      </w:r>
      <w:r>
        <w:t>С</w:t>
      </w:r>
      <w:r>
        <w:rPr>
          <w:spacing w:val="59"/>
        </w:rPr>
        <w:t xml:space="preserve"> </w:t>
      </w:r>
      <w:r>
        <w:t>ут</w:t>
      </w:r>
      <w:r>
        <w:rPr>
          <w:b/>
        </w:rPr>
        <w:t>р</w:t>
      </w:r>
      <w:r>
        <w:t>а</w:t>
      </w:r>
      <w:r>
        <w:rPr>
          <w:spacing w:val="59"/>
          <w:w w:val="150"/>
        </w:rPr>
        <w:t xml:space="preserve">   </w:t>
      </w:r>
      <w:r>
        <w:t>об</w:t>
      </w:r>
      <w:r>
        <w:rPr>
          <w:b/>
        </w:rPr>
        <w:t>р</w:t>
      </w:r>
      <w:r>
        <w:t>еменённая</w:t>
      </w:r>
      <w:r>
        <w:rPr>
          <w:spacing w:val="60"/>
          <w:w w:val="150"/>
        </w:rPr>
        <w:t xml:space="preserve">   </w:t>
      </w:r>
      <w:r>
        <w:rPr>
          <w:b/>
          <w:spacing w:val="-2"/>
        </w:rPr>
        <w:t>р</w:t>
      </w:r>
      <w:r>
        <w:rPr>
          <w:spacing w:val="-2"/>
        </w:rPr>
        <w:t>аботой,</w:t>
      </w:r>
    </w:p>
    <w:p w:rsidR="0048327F" w:rsidRDefault="00D00B1A">
      <w:pPr>
        <w:pStyle w:val="a3"/>
        <w:ind w:left="1385"/>
        <w:jc w:val="both"/>
      </w:pPr>
      <w:r>
        <w:t>Т</w:t>
      </w:r>
      <w:r>
        <w:rPr>
          <w:b/>
        </w:rPr>
        <w:t>р</w:t>
      </w:r>
      <w:r>
        <w:t>удом</w:t>
      </w:r>
      <w:r>
        <w:rPr>
          <w:spacing w:val="-2"/>
        </w:rPr>
        <w:t xml:space="preserve"> лесов…</w:t>
      </w:r>
    </w:p>
    <w:p w:rsidR="0048327F" w:rsidRDefault="00D00B1A">
      <w:pPr>
        <w:ind w:left="993"/>
        <w:jc w:val="both"/>
        <w:rPr>
          <w:sz w:val="24"/>
        </w:rPr>
      </w:pPr>
      <w:r>
        <w:rPr>
          <w:sz w:val="24"/>
        </w:rPr>
        <w:t>В)</w:t>
      </w:r>
      <w:r>
        <w:rPr>
          <w:spacing w:val="57"/>
          <w:w w:val="150"/>
          <w:sz w:val="24"/>
        </w:rPr>
        <w:t xml:space="preserve"> </w:t>
      </w:r>
      <w:r>
        <w:rPr>
          <w:b/>
          <w:i/>
          <w:sz w:val="24"/>
        </w:rPr>
        <w:t>Вздохнут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леса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опущенные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воду…</w:t>
      </w:r>
    </w:p>
    <w:p w:rsidR="0048327F" w:rsidRDefault="00D00B1A">
      <w:pPr>
        <w:pStyle w:val="a4"/>
        <w:numPr>
          <w:ilvl w:val="0"/>
          <w:numId w:val="3"/>
        </w:numPr>
        <w:tabs>
          <w:tab w:val="left" w:pos="858"/>
        </w:tabs>
        <w:spacing w:before="127"/>
        <w:rPr>
          <w:sz w:val="24"/>
        </w:rPr>
      </w:pPr>
      <w:r>
        <w:br w:type="column"/>
      </w:r>
      <w:r>
        <w:rPr>
          <w:spacing w:val="-2"/>
          <w:sz w:val="24"/>
        </w:rPr>
        <w:t>анафора</w:t>
      </w:r>
    </w:p>
    <w:p w:rsidR="0048327F" w:rsidRDefault="00D00B1A">
      <w:pPr>
        <w:pStyle w:val="a4"/>
        <w:numPr>
          <w:ilvl w:val="0"/>
          <w:numId w:val="3"/>
        </w:numPr>
        <w:tabs>
          <w:tab w:val="left" w:pos="858"/>
        </w:tabs>
        <w:rPr>
          <w:sz w:val="24"/>
        </w:rPr>
      </w:pPr>
      <w:r>
        <w:rPr>
          <w:spacing w:val="-2"/>
          <w:sz w:val="24"/>
        </w:rPr>
        <w:t>звукопись</w:t>
      </w:r>
    </w:p>
    <w:p w:rsidR="0048327F" w:rsidRDefault="00D00B1A">
      <w:pPr>
        <w:pStyle w:val="a4"/>
        <w:numPr>
          <w:ilvl w:val="0"/>
          <w:numId w:val="3"/>
        </w:numPr>
        <w:tabs>
          <w:tab w:val="left" w:pos="858"/>
        </w:tabs>
        <w:rPr>
          <w:sz w:val="24"/>
        </w:rPr>
      </w:pPr>
      <w:r>
        <w:rPr>
          <w:spacing w:val="-2"/>
          <w:sz w:val="24"/>
        </w:rPr>
        <w:t>сравнение</w:t>
      </w:r>
    </w:p>
    <w:p w:rsidR="0048327F" w:rsidRDefault="00D00B1A">
      <w:pPr>
        <w:pStyle w:val="a4"/>
        <w:numPr>
          <w:ilvl w:val="0"/>
          <w:numId w:val="3"/>
        </w:numPr>
        <w:tabs>
          <w:tab w:val="left" w:pos="858"/>
        </w:tabs>
        <w:rPr>
          <w:sz w:val="24"/>
        </w:rPr>
      </w:pPr>
      <w:r>
        <w:rPr>
          <w:spacing w:val="-2"/>
          <w:sz w:val="24"/>
        </w:rPr>
        <w:t>олицетворение</w:t>
      </w:r>
    </w:p>
    <w:p w:rsidR="0048327F" w:rsidRDefault="0048327F">
      <w:pPr>
        <w:pStyle w:val="a4"/>
        <w:rPr>
          <w:sz w:val="24"/>
        </w:rPr>
        <w:sectPr w:rsidR="0048327F">
          <w:type w:val="continuous"/>
          <w:pgSz w:w="11910" w:h="16840"/>
          <w:pgMar w:top="1780" w:right="708" w:bottom="940" w:left="425" w:header="709" w:footer="757" w:gutter="0"/>
          <w:cols w:num="2" w:space="720" w:equalWidth="0">
            <w:col w:w="5375" w:space="40"/>
            <w:col w:w="5362"/>
          </w:cols>
        </w:sectPr>
      </w:pPr>
    </w:p>
    <w:p w:rsidR="0048327F" w:rsidRDefault="0048327F">
      <w:pPr>
        <w:pStyle w:val="a3"/>
        <w:spacing w:before="43"/>
      </w:pPr>
    </w:p>
    <w:p w:rsidR="0048327F" w:rsidRDefault="00D00B1A">
      <w:pPr>
        <w:pStyle w:val="a3"/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1104" behindDoc="0" locked="0" layoutInCell="1" allowOverlap="1">
                <wp:simplePos x="0" y="0"/>
                <wp:positionH relativeFrom="page">
                  <wp:posOffset>1579245</wp:posOffset>
                </wp:positionH>
                <wp:positionV relativeFrom="paragraph">
                  <wp:posOffset>352425</wp:posOffset>
                </wp:positionV>
                <wp:extent cx="946150" cy="541020"/>
                <wp:effectExtent l="0" t="0" r="0" b="0"/>
                <wp:wrapNone/>
                <wp:docPr id="69" name="Text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150" cy="541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54"/>
                              <w:gridCol w:w="513"/>
                              <w:gridCol w:w="394"/>
                            </w:tblGrid>
                            <w:tr w:rsidR="0048327F">
                              <w:trPr>
                                <w:trHeight w:val="276"/>
                              </w:trPr>
                              <w:tc>
                                <w:tcPr>
                                  <w:tcW w:w="454" w:type="dxa"/>
                                </w:tcPr>
                                <w:p w:rsidR="0048327F" w:rsidRDefault="00D00B1A">
                                  <w:pPr>
                                    <w:pStyle w:val="TableParagraph"/>
                                    <w:spacing w:line="257" w:lineRule="exact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513" w:type="dxa"/>
                                </w:tcPr>
                                <w:p w:rsidR="0048327F" w:rsidRDefault="00D00B1A">
                                  <w:pPr>
                                    <w:pStyle w:val="TableParagraph"/>
                                    <w:spacing w:line="257" w:lineRule="exact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</w:tcPr>
                                <w:p w:rsidR="0048327F" w:rsidRDefault="00D00B1A">
                                  <w:pPr>
                                    <w:pStyle w:val="TableParagraph"/>
                                    <w:spacing w:line="257" w:lineRule="exact"/>
                                    <w:ind w:left="1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48327F">
                              <w:trPr>
                                <w:trHeight w:val="546"/>
                              </w:trPr>
                              <w:tc>
                                <w:tcPr>
                                  <w:tcW w:w="454" w:type="dxa"/>
                                </w:tcPr>
                                <w:p w:rsidR="0048327F" w:rsidRDefault="0048327F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513" w:type="dxa"/>
                                </w:tcPr>
                                <w:p w:rsidR="0048327F" w:rsidRDefault="0048327F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394" w:type="dxa"/>
                                </w:tcPr>
                                <w:p w:rsidR="0048327F" w:rsidRDefault="0048327F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</w:tr>
                          </w:tbl>
                          <w:p w:rsidR="0048327F" w:rsidRDefault="0048327F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9" o:spid="_x0000_s1060" type="#_x0000_t202" style="position:absolute;left:0;text-align:left;margin-left:124.35pt;margin-top:27.75pt;width:74.5pt;height:42.6pt;z-index:25163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54"/>
                        <w:gridCol w:w="513"/>
                        <w:gridCol w:w="394"/>
                      </w:tblGrid>
                      <w:tr w:rsidR="0048327F">
                        <w:trPr>
                          <w:trHeight w:val="276"/>
                        </w:trPr>
                        <w:tc>
                          <w:tcPr>
                            <w:tcW w:w="454" w:type="dxa"/>
                          </w:tcPr>
                          <w:p w:rsidR="0048327F" w:rsidRDefault="00D00B1A">
                            <w:pPr>
                              <w:pStyle w:val="TableParagraph"/>
                              <w:spacing w:line="257" w:lineRule="exact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513" w:type="dxa"/>
                          </w:tcPr>
                          <w:p w:rsidR="0048327F" w:rsidRDefault="00D00B1A">
                            <w:pPr>
                              <w:pStyle w:val="TableParagraph"/>
                              <w:spacing w:line="257" w:lineRule="exact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394" w:type="dxa"/>
                          </w:tcPr>
                          <w:p w:rsidR="0048327F" w:rsidRDefault="00D00B1A">
                            <w:pPr>
                              <w:pStyle w:val="TableParagraph"/>
                              <w:spacing w:line="257" w:lineRule="exact"/>
                              <w:ind w:left="11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</w:tc>
                      </w:tr>
                      <w:tr w:rsidR="0048327F">
                        <w:trPr>
                          <w:trHeight w:val="546"/>
                        </w:trPr>
                        <w:tc>
                          <w:tcPr>
                            <w:tcW w:w="454" w:type="dxa"/>
                          </w:tcPr>
                          <w:p w:rsidR="0048327F" w:rsidRDefault="0048327F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513" w:type="dxa"/>
                          </w:tcPr>
                          <w:p w:rsidR="0048327F" w:rsidRDefault="0048327F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394" w:type="dxa"/>
                          </w:tcPr>
                          <w:p w:rsidR="0048327F" w:rsidRDefault="0048327F">
                            <w:pPr>
                              <w:pStyle w:val="TableParagraph"/>
                              <w:ind w:left="0"/>
                            </w:pPr>
                          </w:p>
                        </w:tc>
                      </w:tr>
                    </w:tbl>
                    <w:p w:rsidR="0048327F" w:rsidRDefault="0048327F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Запишите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таблицу</w:t>
      </w:r>
      <w:r>
        <w:rPr>
          <w:spacing w:val="-2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5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соответствующими</w:t>
      </w:r>
      <w:r>
        <w:rPr>
          <w:spacing w:val="-5"/>
        </w:rPr>
        <w:t xml:space="preserve"> </w:t>
      </w:r>
      <w:r>
        <w:rPr>
          <w:spacing w:val="-2"/>
        </w:rPr>
        <w:t>буквами.</w:t>
      </w:r>
    </w:p>
    <w:p w:rsidR="0048327F" w:rsidRDefault="0048327F">
      <w:pPr>
        <w:pStyle w:val="a3"/>
      </w:pPr>
    </w:p>
    <w:p w:rsidR="0048327F" w:rsidRDefault="0048327F">
      <w:pPr>
        <w:pStyle w:val="a3"/>
        <w:spacing w:before="7"/>
      </w:pPr>
    </w:p>
    <w:p w:rsidR="0048327F" w:rsidRDefault="00D00B1A">
      <w:pPr>
        <w:pStyle w:val="a3"/>
        <w:ind w:left="100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9056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-46355</wp:posOffset>
                </wp:positionV>
                <wp:extent cx="323850" cy="323850"/>
                <wp:effectExtent l="0" t="0" r="0" b="0"/>
                <wp:wrapNone/>
                <wp:docPr id="70" name="Graphic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DB7082" id="Graphic 70" o:spid="_x0000_s1026" style="position:absolute;margin-left:28.3pt;margin-top:-3.65pt;width:25.5pt;height:25.5pt;z-index: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Ответ:</w:t>
      </w:r>
    </w:p>
    <w:p w:rsidR="0048327F" w:rsidRDefault="0048327F">
      <w:pPr>
        <w:pStyle w:val="a3"/>
        <w:sectPr w:rsidR="0048327F">
          <w:type w:val="continuous"/>
          <w:pgSz w:w="11910" w:h="16840"/>
          <w:pgMar w:top="1780" w:right="708" w:bottom="940" w:left="425" w:header="709" w:footer="757" w:gutter="0"/>
          <w:cols w:space="720"/>
        </w:sectPr>
      </w:pPr>
    </w:p>
    <w:p w:rsidR="0048327F" w:rsidRDefault="0048327F">
      <w:pPr>
        <w:pStyle w:val="a3"/>
        <w:spacing w:before="126"/>
        <w:rPr>
          <w:sz w:val="20"/>
        </w:rPr>
      </w:pPr>
    </w:p>
    <w:p w:rsidR="0048327F" w:rsidRDefault="00D00B1A">
      <w:pPr>
        <w:ind w:left="880" w:right="-4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6257290" cy="532765"/>
                <wp:effectExtent l="9525" t="0" r="635" b="10159"/>
                <wp:docPr id="71" name="Text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53276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8327F" w:rsidRDefault="00D00B1A">
                            <w:pPr>
                              <w:ind w:left="103" w:right="102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Дайте развёрнутый ответ на задание 5. Старайтесь чётко отвечать на поставленный вопрос, следите за логикой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своих рассуждений, опирайтесь на текст стихотворения. Объём высказывания – не менее 50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71" o:spid="_x0000_s1061" type="#_x0000_t202" style="width:492.7pt;height:4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" filled="f" strokeweight=".16931mm">
                <v:textbox inset="0,0,0,0">
                  <w:txbxContent>
                    <w:p w:rsidR="0048327F" w:rsidRDefault="00D00B1A">
                      <w:pPr>
                        <w:ind w:left="103" w:right="102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Дайте развёрнутый ответ на задание 5. Старайтесь чётко отвечать на поставленный вопрос, следите за логикой </w:t>
                      </w:r>
                      <w:r>
                        <w:rPr>
                          <w:b/>
                          <w:i/>
                          <w:sz w:val="24"/>
                        </w:rPr>
                        <w:t>своих рассуждений, опирайтесь на текст стихотворения. Объём высказывания – не менее 50 слов.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8327F" w:rsidRDefault="0048327F">
      <w:pPr>
        <w:pStyle w:val="a3"/>
        <w:spacing w:before="240"/>
      </w:pPr>
    </w:p>
    <w:p w:rsidR="0048327F" w:rsidRDefault="00D00B1A">
      <w:pPr>
        <w:pStyle w:val="a3"/>
        <w:spacing w:before="1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33152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-62230</wp:posOffset>
                </wp:positionV>
                <wp:extent cx="340360" cy="339725"/>
                <wp:effectExtent l="0" t="0" r="0" b="0"/>
                <wp:wrapNone/>
                <wp:docPr id="72" name="Group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73" name="Graphic 73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4"/>
                                </a:lnTo>
                                <a:lnTo>
                                  <a:pt x="81844" y="22521"/>
                                </a:lnTo>
                                <a:lnTo>
                                  <a:pt x="48387" y="48291"/>
                                </a:lnTo>
                                <a:lnTo>
                                  <a:pt x="22549" y="81618"/>
                                </a:lnTo>
                                <a:lnTo>
                                  <a:pt x="5898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8" y="208590"/>
                                </a:lnTo>
                                <a:lnTo>
                                  <a:pt x="22549" y="248101"/>
                                </a:lnTo>
                                <a:lnTo>
                                  <a:pt x="48387" y="281559"/>
                                </a:lnTo>
                                <a:lnTo>
                                  <a:pt x="81844" y="307396"/>
                                </a:lnTo>
                                <a:lnTo>
                                  <a:pt x="121355" y="324047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47"/>
                                </a:lnTo>
                                <a:lnTo>
                                  <a:pt x="248863" y="307396"/>
                                </a:lnTo>
                                <a:lnTo>
                                  <a:pt x="282320" y="281559"/>
                                </a:lnTo>
                                <a:lnTo>
                                  <a:pt x="308158" y="248101"/>
                                </a:lnTo>
                                <a:lnTo>
                                  <a:pt x="324809" y="208590"/>
                                </a:lnTo>
                                <a:lnTo>
                                  <a:pt x="330708" y="164592"/>
                                </a:lnTo>
                                <a:lnTo>
                                  <a:pt x="324809" y="120914"/>
                                </a:lnTo>
                                <a:lnTo>
                                  <a:pt x="308158" y="81618"/>
                                </a:lnTo>
                                <a:lnTo>
                                  <a:pt x="282320" y="48291"/>
                                </a:lnTo>
                                <a:lnTo>
                                  <a:pt x="248863" y="22521"/>
                                </a:lnTo>
                                <a:lnTo>
                                  <a:pt x="209352" y="5894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4" name="Textbox 74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before="136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2" o:spid="_x0000_s1062" style="position:absolute;left:0;text-align:left;margin-left:27.9pt;margin-top:-4.9pt;width:26.8pt;height:26.75pt;z-index:251633152;mso-wrap-distance-left:0;mso-wrap-distance-right:0;mso-position-horizontal-relative:page;mso-position-vertical-relative:text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">
                <v:shape id="Graphic 73" o:spid="_x0000_s1063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" path="m165354,l121355,5894,81844,22521,48387,48291,22549,81618,5898,120914,,164592r5898,43998l22549,248101r25838,33458l81844,307396r39511,16651l165354,329946r43998,-5899l248863,307396r33457,-25837l308158,248101r16651,-39511l330708,164592r-5899,-43678l308158,81618,282320,48291,248863,22521,209352,5894,165354,xe" filled="f">
                  <v:path arrowok="t"/>
                </v:shape>
                <v:shape id="Textbox 74" o:spid="_x0000_s1064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<v:textbox inset="0,0,0,0">
                    <w:txbxContent>
                      <w:p w:rsidR="0048327F" w:rsidRDefault="00D00B1A">
                        <w:pPr>
                          <w:spacing w:before="136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Объясните,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стихотворении</w:t>
      </w:r>
      <w:r>
        <w:rPr>
          <w:spacing w:val="-3"/>
        </w:rPr>
        <w:t xml:space="preserve"> </w:t>
      </w:r>
      <w:r>
        <w:t>раскрывается</w:t>
      </w:r>
      <w:r>
        <w:rPr>
          <w:spacing w:val="-3"/>
        </w:rPr>
        <w:t xml:space="preserve"> </w:t>
      </w:r>
      <w:r>
        <w:t>взаимоотношение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природы.</w:t>
      </w:r>
    </w:p>
    <w:p w:rsidR="0048327F" w:rsidRDefault="0048327F">
      <w:pPr>
        <w:pStyle w:val="a3"/>
      </w:pPr>
    </w:p>
    <w:p w:rsidR="0048327F" w:rsidRDefault="0048327F">
      <w:pPr>
        <w:pStyle w:val="a3"/>
      </w:pPr>
    </w:p>
    <w:p w:rsidR="0048327F" w:rsidRDefault="00D00B1A">
      <w:pPr>
        <w:pStyle w:val="a3"/>
        <w:tabs>
          <w:tab w:val="left" w:pos="10586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2128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697865</wp:posOffset>
                </wp:positionV>
                <wp:extent cx="6096000" cy="1270"/>
                <wp:effectExtent l="0" t="0" r="0" b="0"/>
                <wp:wrapNone/>
                <wp:docPr id="75" name="Graphic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D4F928" id="Graphic 75" o:spid="_x0000_s1026" style="position:absolute;margin-left:70.9pt;margin-top:54.95pt;width:480pt;height:.1pt;z-index:25163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eYf+QEAAC4EAAAOAAAAZHJzL2Uyb0RvYy54bWysU8GO2jAQvVfqP1i+lwSksi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XvPkrhVcce&#10;PY3t4BNuTx9oxVkv4RnHHTFMWk8NdumfVYhTbun50lJzikLz4bL8vCxL7rzm2Hxxlz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4176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960755</wp:posOffset>
                </wp:positionV>
                <wp:extent cx="6096000" cy="1270"/>
                <wp:effectExtent l="0" t="0" r="0" b="0"/>
                <wp:wrapNone/>
                <wp:docPr id="76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3DBC23" id="Graphic 76" o:spid="_x0000_s1026" style="position:absolute;margin-left:70.9pt;margin-top:75.65pt;width:480pt;height:.1pt;z-index:25163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5200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-78105</wp:posOffset>
                </wp:positionV>
                <wp:extent cx="323850" cy="323850"/>
                <wp:effectExtent l="0" t="0" r="0" b="0"/>
                <wp:wrapNone/>
                <wp:docPr id="77" name="Graphic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33CE28" id="Graphic 77" o:spid="_x0000_s1026" style="position:absolute;margin-left:28.3pt;margin-top:-6.15pt;width:25.5pt;height:25.5pt;z-index: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622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683260</wp:posOffset>
                </wp:positionV>
                <wp:extent cx="323850" cy="323850"/>
                <wp:effectExtent l="0" t="0" r="0" b="0"/>
                <wp:wrapNone/>
                <wp:docPr id="78" name="Graphic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8B340" id="Graphic 78" o:spid="_x0000_s1026" style="position:absolute;margin-left:28.3pt;margin-top:53.8pt;width:25.5pt;height:25.5pt;z-index: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48327F" w:rsidRDefault="00D00B1A">
      <w:pPr>
        <w:pStyle w:val="a3"/>
        <w:spacing w:before="2"/>
        <w:rPr>
          <w:sz w:val="15"/>
        </w:rPr>
      </w:pPr>
      <w:r>
        <w:rPr>
          <w:noProof/>
          <w:sz w:val="15"/>
          <w:lang w:eastAsia="ru-RU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125730</wp:posOffset>
                </wp:positionV>
                <wp:extent cx="323850" cy="323850"/>
                <wp:effectExtent l="0" t="0" r="0" b="0"/>
                <wp:wrapTopAndBottom/>
                <wp:docPr id="79" name="Graphic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D6D5F3" id="Graphic 79" o:spid="_x0000_s1026" style="position:absolute;margin-left:28.3pt;margin-top:9.9pt;width:25.5pt;height:25.5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5"/>
          <w:lang w:eastAsia="ru-RU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259715</wp:posOffset>
                </wp:positionV>
                <wp:extent cx="6096000" cy="1270"/>
                <wp:effectExtent l="0" t="0" r="0" b="0"/>
                <wp:wrapTopAndBottom/>
                <wp:docPr id="80" name="Graphic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5848AB" id="Graphic 80" o:spid="_x0000_s1026" style="position:absolute;margin-left:70.9pt;margin-top:20.45pt;width:480pt;height:.1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48327F" w:rsidRDefault="0048327F">
      <w:pPr>
        <w:pStyle w:val="a3"/>
        <w:rPr>
          <w:sz w:val="20"/>
        </w:rPr>
      </w:pPr>
    </w:p>
    <w:p w:rsidR="0048327F" w:rsidRDefault="0048327F">
      <w:pPr>
        <w:pStyle w:val="a3"/>
        <w:rPr>
          <w:sz w:val="20"/>
        </w:rPr>
      </w:pPr>
    </w:p>
    <w:p w:rsidR="0048327F" w:rsidRDefault="00D00B1A">
      <w:pPr>
        <w:pStyle w:val="a3"/>
        <w:spacing w:before="22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300990</wp:posOffset>
                </wp:positionV>
                <wp:extent cx="6096000" cy="1270"/>
                <wp:effectExtent l="0" t="0" r="0" b="0"/>
                <wp:wrapTopAndBottom/>
                <wp:docPr id="81" name="Graphic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453D2C" id="Graphic 81" o:spid="_x0000_s1026" style="position:absolute;margin-left:70.9pt;margin-top:23.7pt;width:480pt;height:.1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563880</wp:posOffset>
                </wp:positionV>
                <wp:extent cx="6096000" cy="1270"/>
                <wp:effectExtent l="0" t="0" r="0" b="0"/>
                <wp:wrapTopAndBottom/>
                <wp:docPr id="82" name="Graphic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A05610" id="Graphic 82" o:spid="_x0000_s1026" style="position:absolute;margin-left:70.9pt;margin-top:44.4pt;width:480pt;height:.1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826135</wp:posOffset>
                </wp:positionV>
                <wp:extent cx="6096000" cy="1270"/>
                <wp:effectExtent l="0" t="0" r="0" b="0"/>
                <wp:wrapTopAndBottom/>
                <wp:docPr id="83" name="Graphic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F7A431" id="Graphic 83" o:spid="_x0000_s1026" style="position:absolute;margin-left:70.9pt;margin-top:65.05pt;width:480pt;height:.1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1089025</wp:posOffset>
                </wp:positionV>
                <wp:extent cx="6096000" cy="1270"/>
                <wp:effectExtent l="0" t="0" r="0" b="0"/>
                <wp:wrapTopAndBottom/>
                <wp:docPr id="84" name="Graphic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161E43" id="Graphic 84" o:spid="_x0000_s1026" style="position:absolute;margin-left:70.9pt;margin-top:85.75pt;width:480pt;height:.1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206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1351915</wp:posOffset>
                </wp:positionV>
                <wp:extent cx="6096000" cy="1270"/>
                <wp:effectExtent l="0" t="0" r="0" b="0"/>
                <wp:wrapTopAndBottom/>
                <wp:docPr id="85" name="Graphic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FD7E2E" id="Graphic 85" o:spid="_x0000_s1026" style="position:absolute;margin-left:70.9pt;margin-top:106.45pt;width:480pt;height:.1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308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1614805</wp:posOffset>
                </wp:positionV>
                <wp:extent cx="6096000" cy="1270"/>
                <wp:effectExtent l="0" t="0" r="0" b="0"/>
                <wp:wrapTopAndBottom/>
                <wp:docPr id="86" name="Graphic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CCEC0B" id="Graphic 86" o:spid="_x0000_s1026" style="position:absolute;margin-left:70.9pt;margin-top:127.15pt;width:480pt;height:.1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411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1877695</wp:posOffset>
                </wp:positionV>
                <wp:extent cx="6096000" cy="1270"/>
                <wp:effectExtent l="0" t="0" r="0" b="0"/>
                <wp:wrapTopAndBottom/>
                <wp:docPr id="87" name="Graphic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344576" id="Graphic 87" o:spid="_x0000_s1026" style="position:absolute;margin-left:70.9pt;margin-top:147.85pt;width:480pt;height:.1pt;z-index:-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513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2140585</wp:posOffset>
                </wp:positionV>
                <wp:extent cx="6096000" cy="1270"/>
                <wp:effectExtent l="0" t="0" r="0" b="0"/>
                <wp:wrapTopAndBottom/>
                <wp:docPr id="88" name="Graphic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D88BDC" id="Graphic 88" o:spid="_x0000_s1026" style="position:absolute;margin-left:70.9pt;margin-top:168.55pt;width:480pt;height:.1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616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2403475</wp:posOffset>
                </wp:positionV>
                <wp:extent cx="6096000" cy="1270"/>
                <wp:effectExtent l="0" t="0" r="0" b="0"/>
                <wp:wrapTopAndBottom/>
                <wp:docPr id="89" name="Graphic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3B7FAB" id="Graphic 89" o:spid="_x0000_s1026" style="position:absolute;margin-left:70.9pt;margin-top:189.25pt;width:480pt;height:.1pt;z-index:-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718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2666365</wp:posOffset>
                </wp:positionV>
                <wp:extent cx="6096000" cy="1270"/>
                <wp:effectExtent l="0" t="0" r="0" b="0"/>
                <wp:wrapTopAndBottom/>
                <wp:docPr id="90" name="Graphic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5ECEDF" id="Graphic 90" o:spid="_x0000_s1026" style="position:absolute;margin-left:70.9pt;margin-top:209.95pt;width:480pt;height:.1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820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2929255</wp:posOffset>
                </wp:positionV>
                <wp:extent cx="6096000" cy="1270"/>
                <wp:effectExtent l="0" t="0" r="0" b="0"/>
                <wp:wrapTopAndBottom/>
                <wp:docPr id="91" name="Graphic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38D191" id="Graphic 91" o:spid="_x0000_s1026" style="position:absolute;margin-left:70.9pt;margin-top:230.65pt;width:480pt;height:.1pt;z-index:-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vZ+QEAAC4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Xcm7uRRedezR&#10;09gOPuH29IFWnPUSnnHcEcOk9dRgl/5ZhTjllp4vLTWnKDQfLsu7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923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3192145</wp:posOffset>
                </wp:positionV>
                <wp:extent cx="6096000" cy="1270"/>
                <wp:effectExtent l="0" t="0" r="0" b="0"/>
                <wp:wrapTopAndBottom/>
                <wp:docPr id="92" name="Graphic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2F33E4" id="Graphic 92" o:spid="_x0000_s1026" style="position:absolute;margin-left:70.9pt;margin-top:251.35pt;width:480pt;height:.1pt;z-index:-2516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R7+QEAAC4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Xcm7hRRedezR&#10;09gOPuH29IFWnPUSnnHcEcOk9dRgl/5ZhTjllp4vLTWnKDQfLsu7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025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3455035</wp:posOffset>
                </wp:positionV>
                <wp:extent cx="6096000" cy="1270"/>
                <wp:effectExtent l="0" t="0" r="0" b="0"/>
                <wp:wrapTopAndBottom/>
                <wp:docPr id="93" name="Graphic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D0CDF4" id="Graphic 93" o:spid="_x0000_s1026" style="position:absolute;margin-left:70.9pt;margin-top:272.05pt;width:480pt;height:.1pt;z-index:-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128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3717925</wp:posOffset>
                </wp:positionV>
                <wp:extent cx="6096000" cy="1270"/>
                <wp:effectExtent l="0" t="0" r="0" b="0"/>
                <wp:wrapTopAndBottom/>
                <wp:docPr id="94" name="Graphic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3E3441" id="Graphic 94" o:spid="_x0000_s1026" style="position:absolute;margin-left:70.9pt;margin-top:292.75pt;width:480pt;height:.1pt;z-index:-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4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rPr>
          <w:sz w:val="20"/>
        </w:rPr>
        <w:sectPr w:rsidR="0048327F">
          <w:pgSz w:w="11910" w:h="16840"/>
          <w:pgMar w:top="1780" w:right="708" w:bottom="940" w:left="425" w:header="709" w:footer="757" w:gutter="0"/>
          <w:cols w:space="720"/>
        </w:sectPr>
      </w:pPr>
    </w:p>
    <w:p w:rsidR="0048327F" w:rsidRDefault="0048327F">
      <w:pPr>
        <w:pStyle w:val="a3"/>
        <w:spacing w:before="149"/>
        <w:rPr>
          <w:sz w:val="20"/>
        </w:rPr>
      </w:pPr>
    </w:p>
    <w:p w:rsidR="0048327F" w:rsidRDefault="00D00B1A">
      <w:pPr>
        <w:ind w:left="874" w:right="-4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6264910" cy="558165"/>
                <wp:effectExtent l="9525" t="0" r="2539" b="3809"/>
                <wp:docPr id="95" name="Text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4910" cy="55816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8327F" w:rsidRDefault="00D00B1A">
                            <w:pPr>
                              <w:spacing w:before="19"/>
                              <w:ind w:left="109" w:right="107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Напишите мини-сочинение. Старайтесь чётко отвечать на поставленные вопросы, следите за логикой своих рассуждений. Опирайтесь на текст выбранного Вами произведения. Объём высказывания – не менее 80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95" o:spid="_x0000_s1065" type="#_x0000_t202" style="width:493.3pt;height:4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" filled="f" strokeweight=".16931mm">
                <v:textbox inset="0,0,0,0">
                  <w:txbxContent>
                    <w:p w:rsidR="0048327F" w:rsidRDefault="00D00B1A">
                      <w:pPr>
                        <w:spacing w:before="19"/>
                        <w:ind w:left="109" w:right="107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Напишите мини-сочинение. Старайтесь чётко отвечать на поставленные вопросы, следите за логикой своих рассуждений. Опирайтесь на текст выбранного Вами произведения. Объём высказывания – не менее 80 слов.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8327F" w:rsidRDefault="0048327F">
      <w:pPr>
        <w:pStyle w:val="a3"/>
        <w:spacing w:before="235"/>
      </w:pPr>
    </w:p>
    <w:p w:rsidR="0048327F" w:rsidRDefault="00D00B1A">
      <w:pPr>
        <w:pStyle w:val="a3"/>
        <w:ind w:left="993" w:right="137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39296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-66040</wp:posOffset>
                </wp:positionV>
                <wp:extent cx="340360" cy="339725"/>
                <wp:effectExtent l="0" t="0" r="0" b="0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97" name="Graphic 97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before="136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6" o:spid="_x0000_s1066" style="position:absolute;left:0;text-align:left;margin-left:27.9pt;margin-top:-5.2pt;width:26.8pt;height:26.75pt;z-index:251639296;mso-wrap-distance-left:0;mso-wrap-distance-right:0;mso-position-horizontal-relative:page;mso-position-vertical-relative:text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">
                <v:shape id="Graphic 97" o:spid="_x0000_s1067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98" o:spid="_x0000_s1068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    <v:textbox inset="0,0,0,0">
                    <w:txbxContent>
                      <w:p w:rsidR="0048327F" w:rsidRDefault="00D00B1A">
                        <w:pPr>
                          <w:spacing w:before="136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Какое литературное произведение, рассмотренное</w:t>
      </w:r>
      <w:r>
        <w:t xml:space="preserve"> в этом году на уроках или прочитанное самостоятельно, раскрывает тему становления человека, осознания им жизненных ценностей? Чему именно Вас научило это произведение? Дайте развёрнутый ответ, опираясь на текст выбранного Вами произведения.</w:t>
      </w:r>
    </w:p>
    <w:p w:rsidR="0048327F" w:rsidRDefault="0048327F">
      <w:pPr>
        <w:pStyle w:val="a3"/>
      </w:pPr>
    </w:p>
    <w:p w:rsidR="0048327F" w:rsidRDefault="0048327F">
      <w:pPr>
        <w:pStyle w:val="a3"/>
      </w:pPr>
    </w:p>
    <w:p w:rsidR="0048327F" w:rsidRDefault="00D00B1A">
      <w:pPr>
        <w:pStyle w:val="a3"/>
        <w:tabs>
          <w:tab w:val="left" w:pos="10586"/>
        </w:tabs>
        <w:ind w:left="993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7248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697865</wp:posOffset>
                </wp:positionV>
                <wp:extent cx="6096000" cy="1270"/>
                <wp:effectExtent l="0" t="0" r="0" b="0"/>
                <wp:wrapNone/>
                <wp:docPr id="99" name="Graphic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4F0006" id="Graphic 99" o:spid="_x0000_s1026" style="position:absolute;margin-left:70.9pt;margin-top:54.95pt;width:480pt;height:.1pt;z-index:2516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dBh+QEAAC4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8272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960755</wp:posOffset>
                </wp:positionV>
                <wp:extent cx="6096000" cy="1270"/>
                <wp:effectExtent l="0" t="0" r="0" b="0"/>
                <wp:wrapNone/>
                <wp:docPr id="100" name="Graphic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624FF9" id="Graphic 100" o:spid="_x0000_s1026" style="position:absolute;margin-left:70.9pt;margin-top:75.65pt;width:480pt;height:.1pt;z-index: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0320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-66675</wp:posOffset>
                </wp:positionV>
                <wp:extent cx="323850" cy="323850"/>
                <wp:effectExtent l="0" t="0" r="0" b="0"/>
                <wp:wrapNone/>
                <wp:docPr id="101" name="Graphic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F8D5B7" id="Graphic 101" o:spid="_x0000_s1026" style="position:absolute;margin-left:28.3pt;margin-top:-5.25pt;width:25.5pt;height:25.5pt;z-index: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134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694690</wp:posOffset>
                </wp:positionV>
                <wp:extent cx="323850" cy="323850"/>
                <wp:effectExtent l="0" t="0" r="0" b="0"/>
                <wp:wrapNone/>
                <wp:docPr id="102" name="Graphic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49"/>
                              </a:lnTo>
                              <a:lnTo>
                                <a:pt x="323850" y="323849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4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302E87" id="Graphic 102" o:spid="_x0000_s1026" style="position:absolute;margin-left:28.3pt;margin-top:54.7pt;width:25.5pt;height:25.5pt;z-index: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" path="m,l,323849r323850,l323850,,,xe" filled="f" strokeweight=".26456mm">
                <v:stroke dashstyle="dot"/>
                <v:path arrowok="t"/>
                <w10:wrap anchorx="page"/>
              </v:shape>
            </w:pict>
          </mc:Fallback>
        </mc:AlternateConten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48327F" w:rsidRDefault="00D00B1A">
      <w:pPr>
        <w:pStyle w:val="a3"/>
        <w:spacing w:before="9"/>
        <w:rPr>
          <w:sz w:val="16"/>
        </w:rPr>
      </w:pP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251682304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137795</wp:posOffset>
                </wp:positionV>
                <wp:extent cx="323850" cy="323850"/>
                <wp:effectExtent l="0" t="0" r="0" b="0"/>
                <wp:wrapTopAndBottom/>
                <wp:docPr id="103" name="Graphic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8A8BC7" id="Graphic 103" o:spid="_x0000_s1026" style="position:absolute;margin-left:28.3pt;margin-top:10.85pt;width:25.5pt;height:25.5pt;z-index:-25163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25168332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259715</wp:posOffset>
                </wp:positionV>
                <wp:extent cx="6096000" cy="1270"/>
                <wp:effectExtent l="0" t="0" r="0" b="0"/>
                <wp:wrapTopAndBottom/>
                <wp:docPr id="104" name="Graphic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712661" id="Graphic 104" o:spid="_x0000_s1026" style="position:absolute;margin-left:70.9pt;margin-top:20.45pt;width:480pt;height:.1pt;z-index:-25163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AG+gEAADAEAAAOAAAAZHJzL2Uyb0RvYy54bWysU8GO2jAQvVfqP1i+lwRU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48327F" w:rsidRDefault="0048327F">
      <w:pPr>
        <w:pStyle w:val="a3"/>
        <w:rPr>
          <w:sz w:val="20"/>
        </w:rPr>
      </w:pPr>
    </w:p>
    <w:p w:rsidR="0048327F" w:rsidRDefault="00D00B1A">
      <w:pPr>
        <w:pStyle w:val="a3"/>
        <w:spacing w:before="20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4352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290195</wp:posOffset>
                </wp:positionV>
                <wp:extent cx="323850" cy="323850"/>
                <wp:effectExtent l="0" t="0" r="0" b="0"/>
                <wp:wrapTopAndBottom/>
                <wp:docPr id="105" name="Graphic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77095D" id="Graphic 105" o:spid="_x0000_s1026" style="position:absolute;margin-left:28.3pt;margin-top:22.85pt;width:25.5pt;height:25.5pt;z-index:-25163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537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435610</wp:posOffset>
                </wp:positionV>
                <wp:extent cx="6096000" cy="1270"/>
                <wp:effectExtent l="0" t="0" r="0" b="0"/>
                <wp:wrapTopAndBottom/>
                <wp:docPr id="106" name="Graphic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1B87A3" id="Graphic 106" o:spid="_x0000_s1026" style="position:absolute;margin-left:70.9pt;margin-top:34.3pt;width:480pt;height:.1pt;z-index:-25163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TQJ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640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698500</wp:posOffset>
                </wp:positionV>
                <wp:extent cx="6096000" cy="1270"/>
                <wp:effectExtent l="0" t="0" r="0" b="0"/>
                <wp:wrapTopAndBottom/>
                <wp:docPr id="107" name="Graphic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DE54A" id="Graphic 107" o:spid="_x0000_s1026" style="position:absolute;margin-left:70.9pt;margin-top:55pt;width:480pt;height:.1pt;z-index:-2516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742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961390</wp:posOffset>
                </wp:positionV>
                <wp:extent cx="6096000" cy="1270"/>
                <wp:effectExtent l="0" t="0" r="0" b="0"/>
                <wp:wrapTopAndBottom/>
                <wp:docPr id="108" name="Graphic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729774" id="Graphic 108" o:spid="_x0000_s1026" style="position:absolute;margin-left:70.9pt;margin-top:75.7pt;width:480pt;height:.1pt;z-index:-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8ok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844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1224280</wp:posOffset>
                </wp:positionV>
                <wp:extent cx="6096000" cy="1270"/>
                <wp:effectExtent l="0" t="0" r="0" b="0"/>
                <wp:wrapTopAndBottom/>
                <wp:docPr id="109" name="Graphic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EAFA4C" id="Graphic 109" o:spid="_x0000_s1026" style="position:absolute;margin-left:70.9pt;margin-top:96.4pt;width:480pt;height:.1pt;z-index:-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lgj+QEAADA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947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1487170</wp:posOffset>
                </wp:positionV>
                <wp:extent cx="6096000" cy="1270"/>
                <wp:effectExtent l="0" t="0" r="0" b="0"/>
                <wp:wrapTopAndBottom/>
                <wp:docPr id="110" name="Graphic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E48074" id="Graphic 110" o:spid="_x0000_s1026" style="position:absolute;margin-left:70.9pt;margin-top:117.1pt;width:480pt;height:.1pt;z-index:-25162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049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1750060</wp:posOffset>
                </wp:positionV>
                <wp:extent cx="6096000" cy="1270"/>
                <wp:effectExtent l="0" t="0" r="0" b="0"/>
                <wp:wrapTopAndBottom/>
                <wp:docPr id="111" name="Graphic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646667" id="Graphic 111" o:spid="_x0000_s1026" style="position:absolute;margin-left:70.9pt;margin-top:137.8pt;width:480pt;height:.1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XoT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152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2012950</wp:posOffset>
                </wp:positionV>
                <wp:extent cx="6096000" cy="1270"/>
                <wp:effectExtent l="0" t="0" r="0" b="0"/>
                <wp:wrapTopAndBottom/>
                <wp:docPr id="112" name="Graphic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E571E5" id="Graphic 112" o:spid="_x0000_s1026" style="position:absolute;margin-left:70.9pt;margin-top:158.5pt;width:480pt;height:.1pt;z-index:-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8wb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254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2275840</wp:posOffset>
                </wp:positionV>
                <wp:extent cx="6096000" cy="1270"/>
                <wp:effectExtent l="0" t="0" r="0" b="0"/>
                <wp:wrapTopAndBottom/>
                <wp:docPr id="113" name="Graphic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2DC480" id="Graphic 113" o:spid="_x0000_s1026" style="position:absolute;margin-left:70.9pt;margin-top:179.2pt;width:480pt;height:.1pt;z-index:-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l4c+gEAADAEAAAOAAAAZHJzL2Uyb0RvYy54bWysU8GO2jAQvVfqP1i+lwQq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356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2538730</wp:posOffset>
                </wp:positionV>
                <wp:extent cx="6096000" cy="1270"/>
                <wp:effectExtent l="0" t="0" r="0" b="0"/>
                <wp:wrapTopAndBottom/>
                <wp:docPr id="114" name="Graphic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9F94D8" id="Graphic 114" o:spid="_x0000_s1026" style="position:absolute;margin-left:70.9pt;margin-top:199.9pt;width:480pt;height:.1pt;z-index:-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6EK+gEAADAEAAAOAAAAZHJzL2Uyb0RvYy54bWysU8GO2jAQvVfqP1i+lwRU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459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2801620</wp:posOffset>
                </wp:positionV>
                <wp:extent cx="6096000" cy="1270"/>
                <wp:effectExtent l="0" t="0" r="0" b="0"/>
                <wp:wrapTopAndBottom/>
                <wp:docPr id="115" name="Graphic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33A71B" id="Graphic 115" o:spid="_x0000_s1026" style="position:absolute;margin-left:70.9pt;margin-top:220.6pt;width:480pt;height:.1pt;z-index:-251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jMN+gEAADA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561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3064510</wp:posOffset>
                </wp:positionV>
                <wp:extent cx="6096000" cy="1270"/>
                <wp:effectExtent l="0" t="0" r="0" b="0"/>
                <wp:wrapTopAndBottom/>
                <wp:docPr id="116" name="Graphic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81D4F4" id="Graphic 116" o:spid="_x0000_s1026" style="position:absolute;margin-left:70.9pt;margin-top:241.3pt;width:480pt;height:.1pt;z-index:-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UF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664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3327400</wp:posOffset>
                </wp:positionV>
                <wp:extent cx="6096000" cy="1270"/>
                <wp:effectExtent l="0" t="0" r="0" b="0"/>
                <wp:wrapTopAndBottom/>
                <wp:docPr id="117" name="Graphic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2110F" id="Graphic 117" o:spid="_x0000_s1026" style="position:absolute;margin-left:70.9pt;margin-top:262pt;width:480pt;height:.1pt;z-index:-25161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766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3590290</wp:posOffset>
                </wp:positionV>
                <wp:extent cx="6096000" cy="1270"/>
                <wp:effectExtent l="0" t="0" r="0" b="0"/>
                <wp:wrapTopAndBottom/>
                <wp:docPr id="118" name="Graphic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9ADDF7" id="Graphic 118" o:spid="_x0000_s1026" style="position:absolute;margin-left:70.9pt;margin-top:282.7pt;width:480pt;height:.1pt;z-index:-25161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nso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868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3853180</wp:posOffset>
                </wp:positionV>
                <wp:extent cx="6096000" cy="1270"/>
                <wp:effectExtent l="0" t="0" r="0" b="0"/>
                <wp:wrapTopAndBottom/>
                <wp:docPr id="119" name="Graphic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89A3D9" id="Graphic 119" o:spid="_x0000_s1026" style="position:absolute;margin-left:70.9pt;margin-top:303.4pt;width:480pt;height:.1pt;z-index:-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+kv+QEAADA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971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4116070</wp:posOffset>
                </wp:positionV>
                <wp:extent cx="6096000" cy="1270"/>
                <wp:effectExtent l="0" t="0" r="0" b="0"/>
                <wp:wrapTopAndBottom/>
                <wp:docPr id="120" name="Graphic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304A88" id="Graphic 120" o:spid="_x0000_s1026" style="position:absolute;margin-left:70.9pt;margin-top:324.1pt;width:480pt;height:.1pt;z-index:-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0073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4378960</wp:posOffset>
                </wp:positionV>
                <wp:extent cx="6096000" cy="1270"/>
                <wp:effectExtent l="0" t="0" r="0" b="0"/>
                <wp:wrapTopAndBottom/>
                <wp:docPr id="121" name="Graphic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A3036F" id="Graphic 121" o:spid="_x0000_s1026" style="position:absolute;margin-left:70.9pt;margin-top:344.8pt;width:480pt;height:.1pt;z-index:-25161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qgG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0176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4641850</wp:posOffset>
                </wp:positionV>
                <wp:extent cx="6096000" cy="1270"/>
                <wp:effectExtent l="0" t="0" r="0" b="0"/>
                <wp:wrapTopAndBottom/>
                <wp:docPr id="122" name="Graphic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9A94F4" id="Graphic 122" o:spid="_x0000_s1026" style="position:absolute;margin-left:70.9pt;margin-top:365.5pt;width:480pt;height:.1pt;z-index:-25161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B4O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0278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4904105</wp:posOffset>
                </wp:positionV>
                <wp:extent cx="6096000" cy="1270"/>
                <wp:effectExtent l="0" t="0" r="0" b="0"/>
                <wp:wrapTopAndBottom/>
                <wp:docPr id="123" name="Graphic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BB0C35" id="Graphic 123" o:spid="_x0000_s1026" style="position:absolute;margin-left:70.9pt;margin-top:386.15pt;width:480pt;height:.1pt;z-index:-25161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YwJ+gEAADAEAAAOAAAAZHJzL2Uyb0RvYy54bWysU8GO2jAQvVfqP1i+lwQq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0380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5166995</wp:posOffset>
                </wp:positionV>
                <wp:extent cx="6096000" cy="1270"/>
                <wp:effectExtent l="0" t="0" r="0" b="0"/>
                <wp:wrapTopAndBottom/>
                <wp:docPr id="124" name="Graphic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E177C5" id="Graphic 124" o:spid="_x0000_s1026" style="position:absolute;margin-left:70.9pt;margin-top:406.85pt;width:480pt;height:.1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HMf+gEAADAEAAAOAAAAZHJzL2Uyb0RvYy54bWysU8GO2jAQvVfqP1i+lwRU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70483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5429885</wp:posOffset>
                </wp:positionV>
                <wp:extent cx="6096000" cy="1270"/>
                <wp:effectExtent l="0" t="0" r="0" b="0"/>
                <wp:wrapTopAndBottom/>
                <wp:docPr id="125" name="Graphic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AEBDA1" id="Graphic 125" o:spid="_x0000_s1026" style="position:absolute;margin-left:70.9pt;margin-top:427.55pt;width:480pt;height:.1pt;z-index:-25161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eEY+gEAADA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48327F" w:rsidRDefault="0048327F">
      <w:pPr>
        <w:pStyle w:val="a3"/>
        <w:spacing w:before="9"/>
        <w:rPr>
          <w:sz w:val="8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4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spacing w:before="155"/>
        <w:rPr>
          <w:sz w:val="20"/>
        </w:rPr>
      </w:pPr>
    </w:p>
    <w:p w:rsidR="0048327F" w:rsidRDefault="0048327F">
      <w:pPr>
        <w:pStyle w:val="a3"/>
        <w:rPr>
          <w:sz w:val="20"/>
        </w:rPr>
        <w:sectPr w:rsidR="0048327F">
          <w:pgSz w:w="11910" w:h="16840"/>
          <w:pgMar w:top="1780" w:right="708" w:bottom="940" w:left="425" w:header="709" w:footer="757" w:gutter="0"/>
          <w:cols w:space="720"/>
        </w:sectPr>
      </w:pPr>
    </w:p>
    <w:p w:rsidR="0048327F" w:rsidRDefault="00D00B1A">
      <w:pPr>
        <w:pStyle w:val="2"/>
        <w:spacing w:before="80"/>
        <w:ind w:left="3503"/>
        <w:jc w:val="left"/>
      </w:pPr>
      <w:r>
        <w:lastRenderedPageBreak/>
        <w:t>Система</w:t>
      </w:r>
      <w:r>
        <w:rPr>
          <w:spacing w:val="-8"/>
        </w:rPr>
        <w:t xml:space="preserve"> </w:t>
      </w:r>
      <w:r>
        <w:t>оценивания</w:t>
      </w:r>
      <w:r>
        <w:rPr>
          <w:spacing w:val="-7"/>
        </w:rPr>
        <w:t xml:space="preserve"> </w:t>
      </w:r>
      <w:r>
        <w:t>проверочной</w:t>
      </w:r>
      <w:r>
        <w:rPr>
          <w:spacing w:val="-7"/>
        </w:rPr>
        <w:t xml:space="preserve"> </w:t>
      </w:r>
      <w:r>
        <w:rPr>
          <w:spacing w:val="-2"/>
        </w:rPr>
        <w:t>работы</w:t>
      </w:r>
    </w:p>
    <w:p w:rsidR="0048327F" w:rsidRDefault="0048327F">
      <w:pPr>
        <w:pStyle w:val="a3"/>
        <w:spacing w:before="63"/>
        <w:rPr>
          <w:b/>
        </w:rPr>
      </w:pPr>
    </w:p>
    <w:p w:rsidR="0048327F" w:rsidRDefault="00D00B1A">
      <w:pPr>
        <w:ind w:left="507"/>
        <w:rPr>
          <w:sz w:val="60"/>
        </w:rPr>
      </w:pPr>
      <w:r>
        <w:rPr>
          <w:noProof/>
          <w:sz w:val="60"/>
          <w:lang w:eastAsia="ru-RU"/>
        </w:rPr>
        <mc:AlternateContent>
          <mc:Choice Requires="wps">
            <w:drawing>
              <wp:anchor distT="0" distB="0" distL="0" distR="0" simplePos="0" relativeHeight="251643392" behindDoc="0" locked="0" layoutInCell="1" allowOverlap="1">
                <wp:simplePos x="0" y="0"/>
                <wp:positionH relativeFrom="page">
                  <wp:posOffset>831215</wp:posOffset>
                </wp:positionH>
                <wp:positionV relativeFrom="paragraph">
                  <wp:posOffset>13970</wp:posOffset>
                </wp:positionV>
                <wp:extent cx="6257290" cy="369570"/>
                <wp:effectExtent l="0" t="0" r="0" b="0"/>
                <wp:wrapNone/>
                <wp:docPr id="126" name="Textbox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36957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8327F" w:rsidRDefault="00D00B1A">
                            <w:pPr>
                              <w:ind w:left="93" w:right="9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оценивании</w:t>
                            </w:r>
                            <w:r>
                              <w:rPr>
                                <w:spacing w:val="3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ответов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допущенные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обучающимися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орфографические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пунктуационные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ошибки не учитываются</w:t>
                            </w:r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6" o:spid="_x0000_s1069" type="#_x0000_t202" style="position:absolute;left:0;text-align:left;margin-left:65.45pt;margin-top:1.1pt;width:492.7pt;height:29.1pt;z-index: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" filled="f" strokeweight="1.5pt">
                <v:textbox inset="0,0,0,0">
                  <w:txbxContent>
                    <w:p w:rsidR="0048327F" w:rsidRDefault="00D00B1A">
                      <w:pPr>
                        <w:ind w:left="93" w:right="94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При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оценивании</w:t>
                      </w:r>
                      <w:r>
                        <w:rPr>
                          <w:spacing w:val="3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ответов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допущенные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обучающимися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орфографические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и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 xml:space="preserve">пунктуационные </w:t>
                      </w:r>
                      <w:r>
                        <w:rPr>
                          <w:b/>
                          <w:sz w:val="24"/>
                        </w:rPr>
                        <w:t>ошибки не учитываются</w:t>
                      </w:r>
                      <w:r>
                        <w:rPr>
                          <w:sz w:val="2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60"/>
        </w:rPr>
        <w:t>!</w:t>
      </w:r>
    </w:p>
    <w:p w:rsidR="0048327F" w:rsidRDefault="0048327F">
      <w:pPr>
        <w:pStyle w:val="a3"/>
        <w:spacing w:before="202"/>
      </w:pPr>
    </w:p>
    <w:p w:rsidR="0048327F" w:rsidRDefault="00D00B1A">
      <w:pPr>
        <w:pStyle w:val="a3"/>
        <w:ind w:left="1701"/>
        <w:jc w:val="both"/>
      </w:pPr>
      <w:r>
        <w:t>Правильный</w:t>
      </w:r>
      <w:r>
        <w:rPr>
          <w:spacing w:val="-5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каждое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2</w:t>
      </w:r>
      <w:r>
        <w:rPr>
          <w:spacing w:val="5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оценивается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2"/>
        </w:rPr>
        <w:t>баллом.</w:t>
      </w:r>
    </w:p>
    <w:p w:rsidR="0048327F" w:rsidRDefault="00D00B1A">
      <w:pPr>
        <w:pStyle w:val="a3"/>
        <w:ind w:left="993" w:right="138" w:firstLine="708"/>
        <w:jc w:val="both"/>
      </w:pPr>
      <w:r>
        <w:t xml:space="preserve">Правильный ответ на задание 4 оценивается 2 баллами. Если в ответе допущена одна ошибка (в том числе не указана одна необходимая цифра или указана лишняя цифра), выставляется 1 балл; если в ответе допущено две ошибки и более, то </w:t>
      </w:r>
      <w:r>
        <w:t>выставляется 0 баллов.</w:t>
      </w:r>
    </w:p>
    <w:p w:rsidR="0048327F" w:rsidRDefault="0048327F">
      <w:pPr>
        <w:pStyle w:val="a3"/>
        <w:spacing w:before="48"/>
        <w:rPr>
          <w:sz w:val="20"/>
        </w:rPr>
      </w:pPr>
    </w:p>
    <w:tbl>
      <w:tblPr>
        <w:tblW w:w="0" w:type="auto"/>
        <w:tblInd w:w="1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0"/>
        <w:gridCol w:w="2896"/>
        <w:gridCol w:w="2896"/>
      </w:tblGrid>
      <w:tr w:rsidR="0048327F">
        <w:trPr>
          <w:trHeight w:val="306"/>
        </w:trPr>
        <w:tc>
          <w:tcPr>
            <w:tcW w:w="2990" w:type="dxa"/>
          </w:tcPr>
          <w:p w:rsidR="0048327F" w:rsidRDefault="00D00B1A">
            <w:pPr>
              <w:pStyle w:val="TableParagraph"/>
              <w:spacing w:before="14" w:line="27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5792" w:type="dxa"/>
            <w:gridSpan w:val="2"/>
          </w:tcPr>
          <w:p w:rsidR="0048327F" w:rsidRDefault="00D00B1A">
            <w:pPr>
              <w:pStyle w:val="TableParagraph"/>
              <w:spacing w:before="14" w:line="272" w:lineRule="exact"/>
              <w:ind w:left="1854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48327F">
        <w:trPr>
          <w:trHeight w:val="305"/>
        </w:trPr>
        <w:tc>
          <w:tcPr>
            <w:tcW w:w="2990" w:type="dxa"/>
          </w:tcPr>
          <w:p w:rsidR="0048327F" w:rsidRDefault="00D00B1A">
            <w:pPr>
              <w:pStyle w:val="TableParagraph"/>
              <w:spacing w:before="12" w:line="273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792" w:type="dxa"/>
            <w:gridSpan w:val="2"/>
          </w:tcPr>
          <w:p w:rsidR="0048327F" w:rsidRDefault="00D00B1A">
            <w:pPr>
              <w:pStyle w:val="TableParagraph"/>
              <w:spacing w:before="12"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конфликт</w:t>
            </w:r>
          </w:p>
        </w:tc>
      </w:tr>
      <w:tr w:rsidR="0048327F">
        <w:trPr>
          <w:trHeight w:val="305"/>
        </w:trPr>
        <w:tc>
          <w:tcPr>
            <w:tcW w:w="2990" w:type="dxa"/>
          </w:tcPr>
          <w:p w:rsidR="0048327F" w:rsidRDefault="00D00B1A">
            <w:pPr>
              <w:pStyle w:val="TableParagraph"/>
              <w:spacing w:before="12" w:line="273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92" w:type="dxa"/>
            <w:gridSpan w:val="2"/>
          </w:tcPr>
          <w:p w:rsidR="0048327F" w:rsidRDefault="00D00B1A">
            <w:pPr>
              <w:pStyle w:val="TableParagraph"/>
              <w:spacing w:before="12" w:line="273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вымысел</w:t>
            </w:r>
          </w:p>
        </w:tc>
      </w:tr>
      <w:tr w:rsidR="0048327F">
        <w:trPr>
          <w:trHeight w:val="582"/>
        </w:trPr>
        <w:tc>
          <w:tcPr>
            <w:tcW w:w="2990" w:type="dxa"/>
          </w:tcPr>
          <w:p w:rsidR="0048327F" w:rsidRDefault="00D00B1A">
            <w:pPr>
              <w:pStyle w:val="TableParagraph"/>
              <w:spacing w:before="150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96" w:type="dxa"/>
          </w:tcPr>
          <w:p w:rsidR="0048327F" w:rsidRDefault="00D00B1A">
            <w:pPr>
              <w:pStyle w:val="TableParagraph"/>
              <w:spacing w:before="150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эпитафия</w:t>
            </w:r>
          </w:p>
        </w:tc>
        <w:tc>
          <w:tcPr>
            <w:tcW w:w="2896" w:type="dxa"/>
          </w:tcPr>
          <w:p w:rsidR="0048327F" w:rsidRDefault="00D00B1A">
            <w:pPr>
              <w:pStyle w:val="TableParagraph"/>
              <w:spacing w:before="11" w:line="270" w:lineRule="atLeast"/>
              <w:ind w:left="773" w:hanging="24"/>
              <w:rPr>
                <w:sz w:val="24"/>
              </w:rPr>
            </w:pPr>
            <w:r>
              <w:rPr>
                <w:spacing w:val="-2"/>
                <w:sz w:val="24"/>
              </w:rPr>
              <w:t>обыденность/ обыденности</w:t>
            </w:r>
          </w:p>
        </w:tc>
      </w:tr>
      <w:tr w:rsidR="0048327F">
        <w:trPr>
          <w:trHeight w:val="305"/>
        </w:trPr>
        <w:tc>
          <w:tcPr>
            <w:tcW w:w="2990" w:type="dxa"/>
          </w:tcPr>
          <w:p w:rsidR="0048327F" w:rsidRDefault="00D00B1A">
            <w:pPr>
              <w:pStyle w:val="TableParagraph"/>
              <w:spacing w:before="12" w:line="273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96" w:type="dxa"/>
          </w:tcPr>
          <w:p w:rsidR="0048327F" w:rsidRDefault="00D00B1A">
            <w:pPr>
              <w:pStyle w:val="TableParagraph"/>
              <w:spacing w:before="12" w:line="273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342</w:t>
            </w:r>
          </w:p>
        </w:tc>
        <w:tc>
          <w:tcPr>
            <w:tcW w:w="2896" w:type="dxa"/>
          </w:tcPr>
          <w:p w:rsidR="0048327F" w:rsidRDefault="00D00B1A">
            <w:pPr>
              <w:pStyle w:val="TableParagraph"/>
              <w:spacing w:before="12"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324</w:t>
            </w:r>
          </w:p>
        </w:tc>
      </w:tr>
    </w:tbl>
    <w:p w:rsidR="0048327F" w:rsidRDefault="0048327F">
      <w:pPr>
        <w:pStyle w:val="a3"/>
        <w:spacing w:before="22"/>
      </w:pPr>
    </w:p>
    <w:p w:rsidR="0048327F" w:rsidRDefault="00D00B1A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42368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-60960</wp:posOffset>
                </wp:positionV>
                <wp:extent cx="340360" cy="340360"/>
                <wp:effectExtent l="0" t="0" r="0" b="0"/>
                <wp:wrapNone/>
                <wp:docPr id="127" name="Group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128" name="Graphic 128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9" name="Textbox 129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7" o:spid="_x0000_s1070" style="position:absolute;left:0;text-align:left;margin-left:27.9pt;margin-top:-4.8pt;width:26.8pt;height:26.8pt;z-index:251642368;mso-wrap-distance-left:0;mso-wrap-distance-right:0;mso-position-horizontal-relative:page;mso-position-vertical-relative:text" coordsize="340360,340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">
                <v:shape id="Graphic 128" o:spid="_x0000_s1071" style="position:absolute;left:4762;top:4762;width:330835;height:330835;visibility:visible;mso-wrap-style:square;v-text-anchor:top" coordsize="330835,33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" path="m165354,l121355,5898,81844,22549,48387,48386,22549,81844,5898,121355,,165354r5898,43998l22549,248863r25838,33457l81844,308158r39511,16651l165354,330708r43998,-5899l248863,308158r33457,-25837l308158,248863r16651,-39511l330708,165354r-5899,-43999l308158,81844,282320,48387,248863,22549,209352,5898,165354,xe" filled="f">
                  <v:path arrowok="t"/>
                </v:shape>
                <v:shape id="Textbox 129" o:spid="_x0000_s1072" type="#_x0000_t202" style="position:absolute;width:340360;height:34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" filled="f" stroked="f">
                  <v:textbox inset="0,0,0,0">
                    <w:txbxContent>
                      <w:p w:rsidR="0048327F" w:rsidRDefault="00D00B1A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Объясните,</w:t>
      </w:r>
      <w:r>
        <w:rPr>
          <w:spacing w:val="-5"/>
        </w:rPr>
        <w:t xml:space="preserve"> </w:t>
      </w:r>
      <w:r>
        <w:t>почему</w:t>
      </w:r>
      <w:r>
        <w:rPr>
          <w:spacing w:val="-3"/>
        </w:rPr>
        <w:t xml:space="preserve"> </w:t>
      </w:r>
      <w:r>
        <w:t>Швабрин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приведённой</w:t>
      </w:r>
      <w:r>
        <w:rPr>
          <w:spacing w:val="-4"/>
        </w:rPr>
        <w:t xml:space="preserve"> </w:t>
      </w:r>
      <w:r>
        <w:t>сцене</w:t>
      </w:r>
      <w:r>
        <w:rPr>
          <w:spacing w:val="-4"/>
        </w:rPr>
        <w:t xml:space="preserve"> </w:t>
      </w:r>
      <w:r>
        <w:t>«казался</w:t>
      </w:r>
      <w:r>
        <w:rPr>
          <w:spacing w:val="-4"/>
        </w:rPr>
        <w:t xml:space="preserve"> </w:t>
      </w:r>
      <w:r>
        <w:t>сам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свой».</w:t>
      </w:r>
    </w:p>
    <w:p w:rsidR="0048327F" w:rsidRDefault="0048327F">
      <w:pPr>
        <w:pStyle w:val="a3"/>
        <w:spacing w:before="4"/>
        <w:rPr>
          <w:sz w:val="16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48327F">
        <w:trPr>
          <w:trHeight w:val="611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9"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:rsidR="0048327F" w:rsidRDefault="00D00B1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29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48327F">
        <w:trPr>
          <w:trHeight w:val="3371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6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  <w:u w:val="single"/>
              </w:rPr>
              <w:t>Возможный вариант ответа</w:t>
            </w:r>
            <w:r>
              <w:rPr>
                <w:sz w:val="24"/>
              </w:rPr>
              <w:t xml:space="preserve">: </w:t>
            </w:r>
            <w:r>
              <w:rPr>
                <w:i/>
                <w:sz w:val="24"/>
              </w:rPr>
              <w:t>Швабрин сам не свой, он едва сдерживает своё волнение</w:t>
            </w:r>
            <w:r>
              <w:rPr>
                <w:i/>
                <w:spacing w:val="31"/>
                <w:sz w:val="24"/>
              </w:rPr>
              <w:t xml:space="preserve">  </w:t>
            </w:r>
            <w:r>
              <w:rPr>
                <w:i/>
                <w:sz w:val="24"/>
              </w:rPr>
              <w:t>во</w:t>
            </w:r>
            <w:r>
              <w:rPr>
                <w:i/>
                <w:spacing w:val="32"/>
                <w:sz w:val="24"/>
              </w:rPr>
              <w:t xml:space="preserve">  </w:t>
            </w:r>
            <w:r>
              <w:rPr>
                <w:i/>
                <w:sz w:val="24"/>
              </w:rPr>
              <w:t>время</w:t>
            </w:r>
            <w:r>
              <w:rPr>
                <w:i/>
                <w:spacing w:val="31"/>
                <w:sz w:val="24"/>
              </w:rPr>
              <w:t xml:space="preserve">  </w:t>
            </w:r>
            <w:r>
              <w:rPr>
                <w:i/>
                <w:sz w:val="24"/>
              </w:rPr>
              <w:t>внезапного</w:t>
            </w:r>
            <w:r>
              <w:rPr>
                <w:i/>
                <w:spacing w:val="32"/>
                <w:sz w:val="24"/>
              </w:rPr>
              <w:t xml:space="preserve">  </w:t>
            </w:r>
            <w:r>
              <w:rPr>
                <w:i/>
                <w:sz w:val="24"/>
              </w:rPr>
              <w:t>приезда</w:t>
            </w:r>
            <w:r>
              <w:rPr>
                <w:i/>
                <w:spacing w:val="32"/>
                <w:sz w:val="24"/>
              </w:rPr>
              <w:t xml:space="preserve">  </w:t>
            </w:r>
            <w:r>
              <w:rPr>
                <w:i/>
                <w:sz w:val="24"/>
              </w:rPr>
              <w:t>Пугачёва</w:t>
            </w:r>
            <w:r>
              <w:rPr>
                <w:i/>
                <w:spacing w:val="31"/>
                <w:sz w:val="24"/>
              </w:rPr>
              <w:t xml:space="preserve"> 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1"/>
                <w:sz w:val="24"/>
              </w:rPr>
              <w:t xml:space="preserve">  </w:t>
            </w:r>
            <w:r>
              <w:rPr>
                <w:i/>
                <w:sz w:val="24"/>
              </w:rPr>
              <w:t>Белогорскую</w:t>
            </w:r>
            <w:r>
              <w:rPr>
                <w:i/>
                <w:spacing w:val="32"/>
                <w:sz w:val="24"/>
              </w:rPr>
              <w:t xml:space="preserve">  </w:t>
            </w:r>
            <w:r>
              <w:rPr>
                <w:i/>
                <w:spacing w:val="-2"/>
                <w:sz w:val="24"/>
              </w:rPr>
              <w:t>крепость:</w:t>
            </w:r>
          </w:p>
          <w:p w:rsidR="0048327F" w:rsidRDefault="00D00B1A">
            <w:pPr>
              <w:pStyle w:val="TableParagraph"/>
              <w:spacing w:before="1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«Государь, – сказал он дрожащим </w:t>
            </w:r>
            <w:r>
              <w:rPr>
                <w:i/>
                <w:sz w:val="24"/>
              </w:rPr>
              <w:t>голосом...». Он понимает, что совершил подлость (недаром в описании его поведения использован эпитет «подлые»), похитив Машу и принуждая её к замужеству. Как нечестный и трусливый человек по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внешнему виду и поведению Пугачёва он догадался, что тот приехал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не 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добрыми намерениями. А присутствие Гринёва подсказывает Швабрину,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что приезд Пугачёва связан именно с судьбой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Маши. Зная крутой нрав Пугачёва и его жестокость по отношению к неугодным, Швабрин панически боится за свою дальнейшую судьбу и даже жизнь.</w:t>
            </w:r>
          </w:p>
          <w:p w:rsidR="0048327F" w:rsidRDefault="00D00B1A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 xml:space="preserve">одержание ответа может быть приведено в иной, близкой по смыслу </w:t>
            </w:r>
            <w:r>
              <w:rPr>
                <w:spacing w:val="-2"/>
                <w:sz w:val="24"/>
              </w:rPr>
              <w:t>формулировке</w:t>
            </w:r>
          </w:p>
        </w:tc>
        <w:tc>
          <w:tcPr>
            <w:tcW w:w="1120" w:type="dxa"/>
          </w:tcPr>
          <w:p w:rsidR="0048327F" w:rsidRDefault="0048327F">
            <w:pPr>
              <w:pStyle w:val="TableParagraph"/>
              <w:ind w:left="0"/>
              <w:rPr>
                <w:sz w:val="24"/>
              </w:rPr>
            </w:pPr>
          </w:p>
        </w:tc>
      </w:tr>
      <w:tr w:rsidR="0048327F">
        <w:trPr>
          <w:trHeight w:val="887"/>
        </w:trPr>
        <w:tc>
          <w:tcPr>
            <w:tcW w:w="9852" w:type="dxa"/>
            <w:gridSpan w:val="2"/>
          </w:tcPr>
          <w:p w:rsidR="0048327F" w:rsidRDefault="00D00B1A">
            <w:pPr>
              <w:pStyle w:val="TableParagraph"/>
              <w:spacing w:before="29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Ответ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50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баллов.</w:t>
            </w:r>
          </w:p>
          <w:p w:rsidR="0048327F" w:rsidRDefault="00D00B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Цитирование включается в подсчёт слов. Объём цитирования не должен превышать объём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собственного текста учащегося</w:t>
            </w:r>
          </w:p>
        </w:tc>
      </w:tr>
      <w:tr w:rsidR="0048327F">
        <w:trPr>
          <w:trHeight w:val="336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К1.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20" w:type="dxa"/>
          </w:tcPr>
          <w:p w:rsidR="0048327F" w:rsidRDefault="0048327F">
            <w:pPr>
              <w:pStyle w:val="TableParagraph"/>
              <w:ind w:left="0"/>
              <w:rPr>
                <w:sz w:val="24"/>
              </w:rPr>
            </w:pPr>
          </w:p>
        </w:tc>
      </w:tr>
      <w:tr w:rsidR="0048327F">
        <w:trPr>
          <w:trHeight w:val="887"/>
        </w:trPr>
        <w:tc>
          <w:tcPr>
            <w:tcW w:w="9852" w:type="dxa"/>
            <w:gridSpan w:val="2"/>
          </w:tcPr>
          <w:p w:rsidR="0048327F" w:rsidRDefault="00D00B1A">
            <w:pPr>
              <w:pStyle w:val="TableParagraph"/>
              <w:spacing w:before="26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Если при оценке понимания текста, проявления начальных умений интерпретации ставится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баллов, то ответ по критериям «Опора на текст фрагмента» и «Умение строить связное высказывание» оценивается 0 </w:t>
            </w:r>
            <w:r>
              <w:rPr>
                <w:sz w:val="24"/>
              </w:rPr>
              <w:t>баллов</w:t>
            </w:r>
          </w:p>
        </w:tc>
      </w:tr>
      <w:tr w:rsidR="0048327F">
        <w:trPr>
          <w:trHeight w:val="335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8327F">
        <w:trPr>
          <w:trHeight w:val="612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или отдельные негрубые интерпретационные искажения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8327F">
        <w:trPr>
          <w:trHeight w:val="611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48327F" w:rsidRDefault="00D00B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2"/>
                <w:sz w:val="24"/>
              </w:rPr>
              <w:t xml:space="preserve"> ответ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</w:tbl>
    <w:p w:rsidR="0048327F" w:rsidRDefault="0048327F">
      <w:pPr>
        <w:pStyle w:val="TableParagraph"/>
        <w:jc w:val="center"/>
        <w:rPr>
          <w:sz w:val="24"/>
        </w:rPr>
        <w:sectPr w:rsidR="0048327F">
          <w:pgSz w:w="11910" w:h="16840"/>
          <w:pgMar w:top="1780" w:right="708" w:bottom="940" w:left="425" w:header="709" w:footer="757" w:gutter="0"/>
          <w:cols w:space="720"/>
        </w:sectPr>
      </w:pPr>
    </w:p>
    <w:p w:rsidR="0048327F" w:rsidRDefault="0048327F">
      <w:pPr>
        <w:pStyle w:val="a3"/>
        <w:spacing w:before="126"/>
        <w:rPr>
          <w:sz w:val="20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48327F">
        <w:trPr>
          <w:trHeight w:val="335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К2.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текст </w:t>
            </w:r>
            <w:r>
              <w:rPr>
                <w:b/>
                <w:spacing w:val="-2"/>
                <w:sz w:val="24"/>
              </w:rPr>
              <w:t>фрагмента</w:t>
            </w:r>
          </w:p>
        </w:tc>
        <w:tc>
          <w:tcPr>
            <w:tcW w:w="1120" w:type="dxa"/>
          </w:tcPr>
          <w:p w:rsidR="0048327F" w:rsidRDefault="0048327F">
            <w:pPr>
              <w:pStyle w:val="TableParagraph"/>
              <w:ind w:left="0"/>
            </w:pPr>
          </w:p>
        </w:tc>
      </w:tr>
      <w:tr w:rsidR="0048327F">
        <w:trPr>
          <w:trHeight w:val="612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ответа;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 произведения не искажён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8327F">
        <w:trPr>
          <w:trHeight w:val="611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 допущено незначительное искажение текста произведения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8327F">
        <w:trPr>
          <w:trHeight w:val="1163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6"/>
              <w:ind w:right="589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48327F" w:rsidRDefault="00D00B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48327F">
        <w:trPr>
          <w:trHeight w:val="336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9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20" w:type="dxa"/>
          </w:tcPr>
          <w:p w:rsidR="0048327F" w:rsidRDefault="0048327F">
            <w:pPr>
              <w:pStyle w:val="TableParagraph"/>
              <w:ind w:left="0"/>
            </w:pPr>
          </w:p>
        </w:tc>
      </w:tr>
      <w:tr w:rsidR="0048327F">
        <w:trPr>
          <w:trHeight w:val="887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6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Ответ представляет собой связное высказывание, логические 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отсутствуют, речевые ошибки единичны и не влияют на понимание содержания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8327F">
        <w:trPr>
          <w:trHeight w:val="1163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6"/>
              <w:ind w:right="3693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48327F" w:rsidRDefault="00D00B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Логические ошибки И/ИЛИ речевые ошибки существенно затрудняют понимание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2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48327F">
        <w:trPr>
          <w:trHeight w:val="336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7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27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</w:tr>
    </w:tbl>
    <w:p w:rsidR="0048327F" w:rsidRDefault="0048327F">
      <w:pPr>
        <w:pStyle w:val="a3"/>
        <w:spacing w:before="235"/>
        <w:rPr>
          <w:sz w:val="28"/>
        </w:rPr>
      </w:pPr>
    </w:p>
    <w:p w:rsidR="0048327F" w:rsidRDefault="00D00B1A">
      <w:pPr>
        <w:pStyle w:val="1"/>
      </w:pPr>
      <w:r>
        <w:rPr>
          <w:color w:val="4B4B4B"/>
          <w:spacing w:val="-5"/>
        </w:rPr>
        <w:t>ИЛИ</w:t>
      </w:r>
    </w:p>
    <w:p w:rsidR="0048327F" w:rsidRDefault="00D00B1A">
      <w:pPr>
        <w:pStyle w:val="a3"/>
        <w:spacing w:before="318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44416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144780</wp:posOffset>
                </wp:positionV>
                <wp:extent cx="340360" cy="339725"/>
                <wp:effectExtent l="0" t="0" r="0" b="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31" name="Graphic 131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2" name="Textbox 132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before="137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0" o:spid="_x0000_s1073" style="position:absolute;left:0;text-align:left;margin-left:27.9pt;margin-top:11.4pt;width:26.8pt;height:26.75pt;z-index:251644416;mso-wrap-distance-left:0;mso-wrap-distance-right:0;mso-position-horizontal-relative:page;mso-position-vertical-relative:text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">
                <v:shape id="Graphic 131" o:spid="_x0000_s1074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132" o:spid="_x0000_s1075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KC+wwAAANwAAAAPAAAAZHJzL2Rvd25yZXYueG1sRE9Na8JA&#10;EL0X+h+WKfTWbLQg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MCygvsMAAADcAAAADwAA&#10;AAAAAAAAAAAAAAAHAgAAZHJzL2Rvd25yZXYueG1sUEsFBgAAAAADAAMAtwAAAPcCAAAAAA==&#10;" filled="f" stroked="f">
                  <v:textbox inset="0,0,0,0">
                    <w:txbxContent>
                      <w:p w:rsidR="0048327F" w:rsidRDefault="00D00B1A">
                        <w:pPr>
                          <w:spacing w:before="137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Объясните,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стихотворении</w:t>
      </w:r>
      <w:r>
        <w:rPr>
          <w:spacing w:val="-3"/>
        </w:rPr>
        <w:t xml:space="preserve"> </w:t>
      </w:r>
      <w:r>
        <w:t>раскрывается</w:t>
      </w:r>
      <w:r>
        <w:rPr>
          <w:spacing w:val="-3"/>
        </w:rPr>
        <w:t xml:space="preserve"> </w:t>
      </w:r>
      <w:r>
        <w:t>взаимоотношение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природы.</w:t>
      </w:r>
    </w:p>
    <w:p w:rsidR="0048327F" w:rsidRDefault="0048327F">
      <w:pPr>
        <w:pStyle w:val="a3"/>
        <w:spacing w:before="49"/>
        <w:rPr>
          <w:sz w:val="20"/>
        </w:r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48327F">
        <w:trPr>
          <w:trHeight w:val="593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11"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:rsidR="0048327F" w:rsidRDefault="00D00B1A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11"/>
              <w:ind w:left="1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48327F">
        <w:trPr>
          <w:trHeight w:val="3904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Возможный вариант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ответа:</w:t>
            </w:r>
          </w:p>
          <w:p w:rsidR="0048327F" w:rsidRDefault="00D00B1A">
            <w:pPr>
              <w:pStyle w:val="TableParagraph"/>
              <w:spacing w:before="1"/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 первой части стихотворения изображён </w:t>
            </w:r>
            <w:r>
              <w:rPr>
                <w:i/>
                <w:sz w:val="24"/>
              </w:rPr>
              <w:t>человек, не замечающий подлинного величия и красоты природы. Поэт использует эпитет «не очарованный», характеризуя такого человека. Природа в ответ скрывает от человека своё очарование: используется олицетворение «смотрит с неохотой», она как будто погруже</w:t>
            </w:r>
            <w:r>
              <w:rPr>
                <w:i/>
                <w:sz w:val="24"/>
              </w:rPr>
              <w:t>на в повседневные заботы (олицетворение «обременённая работой»).</w:t>
            </w:r>
          </w:p>
          <w:p w:rsidR="0048327F" w:rsidRDefault="00D00B1A">
            <w:pPr>
              <w:pStyle w:val="TableParagraph"/>
              <w:spacing w:before="1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Во второй части стихотворения мир преображается. Наступающий вечер характеризуется эпитетом «таинственный». Мир природы «поистине хорош». Всё</w:t>
            </w:r>
            <w:r>
              <w:rPr>
                <w:i/>
                <w:spacing w:val="56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оживает</w:t>
            </w:r>
            <w:r>
              <w:rPr>
                <w:i/>
                <w:spacing w:val="57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6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движется</w:t>
            </w:r>
            <w:r>
              <w:rPr>
                <w:i/>
                <w:spacing w:val="57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56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7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этой</w:t>
            </w:r>
            <w:r>
              <w:rPr>
                <w:i/>
                <w:spacing w:val="56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части</w:t>
            </w:r>
            <w:r>
              <w:rPr>
                <w:i/>
                <w:spacing w:val="57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стихотворения</w:t>
            </w:r>
            <w:r>
              <w:rPr>
                <w:i/>
                <w:spacing w:val="56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много</w:t>
            </w:r>
            <w:r>
              <w:rPr>
                <w:i/>
                <w:spacing w:val="57"/>
                <w:w w:val="15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глаголов:</w:t>
            </w:r>
          </w:p>
          <w:p w:rsidR="0048327F" w:rsidRDefault="00D00B1A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«блеснёт», «упадёт», «вздохнут», «загорится» и др. В ответ меняется и взгляд человека на окружающий мир и природу: человек восхищён природой, смотрит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на неё, «ликуя».</w:t>
            </w:r>
          </w:p>
          <w:p w:rsidR="0048327F" w:rsidRDefault="00D00B1A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ответа может быть приведено в иной, близкой по смыслу </w:t>
            </w:r>
            <w:r>
              <w:rPr>
                <w:spacing w:val="-2"/>
                <w:sz w:val="24"/>
              </w:rPr>
              <w:t>формулир</w:t>
            </w:r>
            <w:r>
              <w:rPr>
                <w:spacing w:val="-2"/>
                <w:sz w:val="24"/>
              </w:rPr>
              <w:t>овке</w:t>
            </w:r>
          </w:p>
        </w:tc>
        <w:tc>
          <w:tcPr>
            <w:tcW w:w="1120" w:type="dxa"/>
          </w:tcPr>
          <w:p w:rsidR="0048327F" w:rsidRDefault="0048327F">
            <w:pPr>
              <w:pStyle w:val="TableParagraph"/>
              <w:ind w:left="0"/>
            </w:pPr>
          </w:p>
        </w:tc>
      </w:tr>
    </w:tbl>
    <w:p w:rsidR="0048327F" w:rsidRDefault="0048327F">
      <w:pPr>
        <w:pStyle w:val="TableParagraph"/>
        <w:sectPr w:rsidR="0048327F">
          <w:pgSz w:w="11910" w:h="16840"/>
          <w:pgMar w:top="1780" w:right="708" w:bottom="940" w:left="425" w:header="709" w:footer="757" w:gutter="0"/>
          <w:cols w:space="720"/>
        </w:sectPr>
      </w:pPr>
    </w:p>
    <w:p w:rsidR="0048327F" w:rsidRDefault="0048327F">
      <w:pPr>
        <w:pStyle w:val="a3"/>
        <w:spacing w:before="11"/>
        <w:rPr>
          <w:sz w:val="8"/>
        </w:r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71"/>
        <w:gridCol w:w="1194"/>
      </w:tblGrid>
      <w:tr w:rsidR="0048327F">
        <w:trPr>
          <w:trHeight w:val="869"/>
        </w:trPr>
        <w:tc>
          <w:tcPr>
            <w:tcW w:w="9865" w:type="dxa"/>
            <w:gridSpan w:val="2"/>
          </w:tcPr>
          <w:p w:rsidR="0048327F" w:rsidRDefault="00D00B1A">
            <w:pPr>
              <w:pStyle w:val="TableParagraph"/>
              <w:spacing w:before="11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Ответ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50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баллов.</w:t>
            </w:r>
          </w:p>
          <w:p w:rsidR="0048327F" w:rsidRDefault="00D00B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Цитирование включается в подсчёт слов. Объём цитирования не должен превышать объём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собственного текста учащегося</w:t>
            </w:r>
          </w:p>
        </w:tc>
      </w:tr>
      <w:tr w:rsidR="0048327F">
        <w:trPr>
          <w:trHeight w:val="316"/>
        </w:trPr>
        <w:tc>
          <w:tcPr>
            <w:tcW w:w="8671" w:type="dxa"/>
          </w:tcPr>
          <w:p w:rsidR="0048327F" w:rsidRDefault="00D00B1A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К1.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94" w:type="dxa"/>
          </w:tcPr>
          <w:p w:rsidR="0048327F" w:rsidRDefault="0048327F">
            <w:pPr>
              <w:pStyle w:val="TableParagraph"/>
              <w:ind w:left="0"/>
            </w:pPr>
          </w:p>
        </w:tc>
      </w:tr>
      <w:tr w:rsidR="0048327F">
        <w:trPr>
          <w:trHeight w:val="869"/>
        </w:trPr>
        <w:tc>
          <w:tcPr>
            <w:tcW w:w="9865" w:type="dxa"/>
            <w:gridSpan w:val="2"/>
          </w:tcPr>
          <w:p w:rsidR="0048327F" w:rsidRDefault="00D00B1A">
            <w:pPr>
              <w:pStyle w:val="TableParagraph"/>
              <w:spacing w:before="8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Если при оценке понимания текста, проявления начальных умений интерпретации ставится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баллов, то ответ по критериям «Опора на текст стихотворения» и «Умение строить связное высказывание» оценивается 0 баллов</w:t>
            </w:r>
          </w:p>
        </w:tc>
      </w:tr>
      <w:tr w:rsidR="0048327F">
        <w:trPr>
          <w:trHeight w:val="316"/>
        </w:trPr>
        <w:tc>
          <w:tcPr>
            <w:tcW w:w="8671" w:type="dxa"/>
          </w:tcPr>
          <w:p w:rsidR="0048327F" w:rsidRDefault="00D00B1A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  <w:tc>
          <w:tcPr>
            <w:tcW w:w="1194" w:type="dxa"/>
          </w:tcPr>
          <w:p w:rsidR="0048327F" w:rsidRDefault="00D00B1A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8327F">
        <w:trPr>
          <w:trHeight w:val="593"/>
        </w:trPr>
        <w:tc>
          <w:tcPr>
            <w:tcW w:w="8671" w:type="dxa"/>
          </w:tcPr>
          <w:p w:rsidR="0048327F" w:rsidRDefault="00D00B1A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или отдельные негрубые интерпретационные искажения</w:t>
            </w:r>
          </w:p>
        </w:tc>
        <w:tc>
          <w:tcPr>
            <w:tcW w:w="1194" w:type="dxa"/>
          </w:tcPr>
          <w:p w:rsidR="0048327F" w:rsidRDefault="00D00B1A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8327F">
        <w:trPr>
          <w:trHeight w:val="592"/>
        </w:trPr>
        <w:tc>
          <w:tcPr>
            <w:tcW w:w="8671" w:type="dxa"/>
          </w:tcPr>
          <w:p w:rsidR="0048327F" w:rsidRDefault="00D00B1A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48327F" w:rsidRDefault="00D00B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неправильный</w:t>
            </w:r>
          </w:p>
        </w:tc>
        <w:tc>
          <w:tcPr>
            <w:tcW w:w="1194" w:type="dxa"/>
          </w:tcPr>
          <w:p w:rsidR="0048327F" w:rsidRDefault="00D00B1A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48327F">
        <w:trPr>
          <w:trHeight w:val="298"/>
        </w:trPr>
        <w:tc>
          <w:tcPr>
            <w:tcW w:w="8671" w:type="dxa"/>
          </w:tcPr>
          <w:p w:rsidR="0048327F" w:rsidRDefault="00D00B1A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1194" w:type="dxa"/>
          </w:tcPr>
          <w:p w:rsidR="0048327F" w:rsidRDefault="0048327F">
            <w:pPr>
              <w:pStyle w:val="TableParagraph"/>
              <w:ind w:left="0"/>
            </w:pPr>
          </w:p>
        </w:tc>
      </w:tr>
      <w:tr w:rsidR="0048327F">
        <w:trPr>
          <w:trHeight w:val="573"/>
        </w:trPr>
        <w:tc>
          <w:tcPr>
            <w:tcW w:w="8671" w:type="dxa"/>
          </w:tcPr>
          <w:p w:rsidR="0048327F" w:rsidRDefault="00D00B1A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ответа;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 произведения не искажён</w:t>
            </w:r>
          </w:p>
        </w:tc>
        <w:tc>
          <w:tcPr>
            <w:tcW w:w="1194" w:type="dxa"/>
          </w:tcPr>
          <w:p w:rsidR="0048327F" w:rsidRDefault="00D00B1A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8327F">
        <w:trPr>
          <w:trHeight w:val="574"/>
        </w:trPr>
        <w:tc>
          <w:tcPr>
            <w:tcW w:w="8671" w:type="dxa"/>
          </w:tcPr>
          <w:p w:rsidR="0048327F" w:rsidRDefault="00D00B1A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ответа, И/ИЛИ допущено незначительное искажение текста произведения</w:t>
            </w:r>
          </w:p>
        </w:tc>
        <w:tc>
          <w:tcPr>
            <w:tcW w:w="1194" w:type="dxa"/>
          </w:tcPr>
          <w:p w:rsidR="0048327F" w:rsidRDefault="00D00B1A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8327F">
        <w:trPr>
          <w:trHeight w:val="1126"/>
        </w:trPr>
        <w:tc>
          <w:tcPr>
            <w:tcW w:w="8671" w:type="dxa"/>
          </w:tcPr>
          <w:p w:rsidR="0048327F" w:rsidRDefault="00D00B1A">
            <w:pPr>
              <w:pStyle w:val="TableParagraph"/>
              <w:spacing w:before="8"/>
              <w:ind w:right="583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48327F" w:rsidRDefault="00D00B1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94" w:type="dxa"/>
          </w:tcPr>
          <w:p w:rsidR="0048327F" w:rsidRDefault="00D00B1A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48327F">
        <w:trPr>
          <w:trHeight w:val="316"/>
        </w:trPr>
        <w:tc>
          <w:tcPr>
            <w:tcW w:w="8671" w:type="dxa"/>
          </w:tcPr>
          <w:p w:rsidR="0048327F" w:rsidRDefault="00D00B1A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94" w:type="dxa"/>
          </w:tcPr>
          <w:p w:rsidR="0048327F" w:rsidRDefault="0048327F">
            <w:pPr>
              <w:pStyle w:val="TableParagraph"/>
              <w:ind w:left="0"/>
            </w:pPr>
          </w:p>
        </w:tc>
      </w:tr>
      <w:tr w:rsidR="0048327F">
        <w:trPr>
          <w:trHeight w:val="869"/>
        </w:trPr>
        <w:tc>
          <w:tcPr>
            <w:tcW w:w="8671" w:type="dxa"/>
          </w:tcPr>
          <w:p w:rsidR="0048327F" w:rsidRDefault="00D00B1A">
            <w:pPr>
              <w:pStyle w:val="TableParagraph"/>
              <w:spacing w:before="8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Ответ представляет собой связное высказывание, логические ошибки отсутствуют, речевые ошибки единичны и не влияют на понимание содержания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94" w:type="dxa"/>
          </w:tcPr>
          <w:p w:rsidR="0048327F" w:rsidRDefault="00D00B1A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8327F">
        <w:trPr>
          <w:trHeight w:val="1144"/>
        </w:trPr>
        <w:tc>
          <w:tcPr>
            <w:tcW w:w="8671" w:type="dxa"/>
          </w:tcPr>
          <w:p w:rsidR="0048327F" w:rsidRDefault="00D00B1A">
            <w:pPr>
              <w:pStyle w:val="TableParagraph"/>
              <w:spacing w:before="8"/>
              <w:ind w:right="3632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48327F" w:rsidRDefault="00D00B1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94" w:type="dxa"/>
          </w:tcPr>
          <w:p w:rsidR="0048327F" w:rsidRDefault="00D00B1A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48327F">
        <w:trPr>
          <w:trHeight w:val="317"/>
        </w:trPr>
        <w:tc>
          <w:tcPr>
            <w:tcW w:w="8671" w:type="dxa"/>
          </w:tcPr>
          <w:p w:rsidR="0048327F" w:rsidRDefault="00D00B1A">
            <w:pPr>
              <w:pStyle w:val="TableParagraph"/>
              <w:spacing w:before="9"/>
              <w:ind w:left="0" w:right="96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94" w:type="dxa"/>
          </w:tcPr>
          <w:p w:rsidR="0048327F" w:rsidRDefault="00D00B1A">
            <w:pPr>
              <w:pStyle w:val="TableParagraph"/>
              <w:spacing w:before="9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</w:tr>
    </w:tbl>
    <w:p w:rsidR="0048327F" w:rsidRDefault="0048327F">
      <w:pPr>
        <w:pStyle w:val="a3"/>
        <w:spacing w:before="2"/>
      </w:pPr>
    </w:p>
    <w:p w:rsidR="0048327F" w:rsidRDefault="00D00B1A">
      <w:pPr>
        <w:pStyle w:val="a3"/>
        <w:ind w:left="993" w:right="137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45440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-65405</wp:posOffset>
                </wp:positionV>
                <wp:extent cx="340360" cy="339725"/>
                <wp:effectExtent l="0" t="0" r="0" b="0"/>
                <wp:wrapNone/>
                <wp:docPr id="133" name="Group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34" name="Graphic 134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5" name="Textbox 135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8327F" w:rsidRDefault="00D00B1A">
                              <w:pPr>
                                <w:spacing w:before="136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3" o:spid="_x0000_s1076" style="position:absolute;left:0;text-align:left;margin-left:27.9pt;margin-top:-5.15pt;width:26.8pt;height:26.75pt;z-index:251645440;mso-wrap-distance-left:0;mso-wrap-distance-right:0;mso-position-horizontal-relative:page;mso-position-vertical-relative:text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">
                <v:shape id="Graphic 134" o:spid="_x0000_s1077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135" o:spid="_x0000_s1078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TjKwwAAANwAAAAPAAAAZHJzL2Rvd25yZXYueG1sRE9Na8JA&#10;EL0X/A/LCL3VjS0V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v8U4ysMAAADcAAAADwAA&#10;AAAAAAAAAAAAAAAHAgAAZHJzL2Rvd25yZXYueG1sUEsFBgAAAAADAAMAtwAAAPcCAAAAAA==&#10;" filled="f" stroked="f">
                  <v:textbox inset="0,0,0,0">
                    <w:txbxContent>
                      <w:p w:rsidR="0048327F" w:rsidRDefault="00D00B1A">
                        <w:pPr>
                          <w:spacing w:before="136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Какое литературное произведение, рассмотренное в этом году на уроках или прочитанное самостоятельно, раскрывает тему становления человека, осознания им жизненных ценностей? Чему именно Вас научило это </w:t>
      </w:r>
      <w:r>
        <w:t>произведение? Дайте развёрнутый ответ, опираясь на текст выбранного Вами произведения.</w:t>
      </w:r>
    </w:p>
    <w:p w:rsidR="0048327F" w:rsidRDefault="0048327F">
      <w:pPr>
        <w:pStyle w:val="a3"/>
        <w:spacing w:before="50"/>
        <w:rPr>
          <w:sz w:val="20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48327F">
        <w:trPr>
          <w:trHeight w:val="297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11" w:line="266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оцениванию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11" w:line="26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48327F">
        <w:trPr>
          <w:trHeight w:val="850"/>
        </w:trPr>
        <w:tc>
          <w:tcPr>
            <w:tcW w:w="9852" w:type="dxa"/>
            <w:gridSpan w:val="2"/>
          </w:tcPr>
          <w:p w:rsidR="0048327F" w:rsidRDefault="00D00B1A">
            <w:pPr>
              <w:pStyle w:val="TableParagraph"/>
              <w:spacing w:before="11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Сочинение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80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баллов.</w:t>
            </w:r>
          </w:p>
          <w:p w:rsidR="0048327F" w:rsidRDefault="00D00B1A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Цитирование включается в подсчёт слов. Объём цитирования не должен </w:t>
            </w:r>
            <w:r>
              <w:rPr>
                <w:sz w:val="24"/>
              </w:rPr>
              <w:t>превышать объём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собственного текста учащегося</w:t>
            </w:r>
          </w:p>
        </w:tc>
      </w:tr>
      <w:tr w:rsidR="0048327F">
        <w:trPr>
          <w:trHeight w:val="298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20" w:type="dxa"/>
          </w:tcPr>
          <w:p w:rsidR="0048327F" w:rsidRDefault="0048327F">
            <w:pPr>
              <w:pStyle w:val="TableParagraph"/>
              <w:ind w:left="0"/>
            </w:pPr>
          </w:p>
        </w:tc>
      </w:tr>
      <w:tr w:rsidR="0048327F">
        <w:trPr>
          <w:trHeight w:val="849"/>
        </w:trPr>
        <w:tc>
          <w:tcPr>
            <w:tcW w:w="9852" w:type="dxa"/>
            <w:gridSpan w:val="2"/>
          </w:tcPr>
          <w:p w:rsidR="0048327F" w:rsidRDefault="00D00B1A">
            <w:pPr>
              <w:pStyle w:val="TableParagraph"/>
              <w:spacing w:before="1"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Если при оценке понимания текста, проявления начальных умений интерпретации ставится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баллов, то ответ по критериям «Опора на текст </w:t>
            </w:r>
            <w:r>
              <w:rPr>
                <w:sz w:val="24"/>
              </w:rPr>
              <w:t>произведения», «Умение строить рассуждение» и «Умение строить связное высказывание» оценивается 0 баллов</w:t>
            </w:r>
          </w:p>
        </w:tc>
      </w:tr>
      <w:tr w:rsidR="0048327F">
        <w:trPr>
          <w:trHeight w:val="574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привлечённого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ответа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48327F" w:rsidRDefault="0048327F">
      <w:pPr>
        <w:pStyle w:val="TableParagraph"/>
        <w:jc w:val="center"/>
        <w:rPr>
          <w:sz w:val="24"/>
        </w:rPr>
        <w:sectPr w:rsidR="0048327F">
          <w:pgSz w:w="11910" w:h="16840"/>
          <w:pgMar w:top="1780" w:right="708" w:bottom="940" w:left="425" w:header="709" w:footer="757" w:gutter="0"/>
          <w:cols w:space="720"/>
        </w:sectPr>
      </w:pPr>
    </w:p>
    <w:p w:rsidR="0048327F" w:rsidRDefault="0048327F">
      <w:pPr>
        <w:pStyle w:val="a3"/>
        <w:rPr>
          <w:sz w:val="7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48327F">
        <w:trPr>
          <w:trHeight w:val="574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привлечённого для ответа текста или отдельные негрубые интерпретационные искажения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8327F">
        <w:trPr>
          <w:trHeight w:val="573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48327F" w:rsidRDefault="00D00B1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2"/>
                <w:sz w:val="24"/>
              </w:rPr>
              <w:t xml:space="preserve"> ответ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48327F">
        <w:trPr>
          <w:trHeight w:val="298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48327F" w:rsidRDefault="0048327F">
            <w:pPr>
              <w:pStyle w:val="TableParagraph"/>
              <w:ind w:left="0"/>
            </w:pPr>
          </w:p>
        </w:tc>
      </w:tr>
      <w:tr w:rsidR="0048327F">
        <w:trPr>
          <w:trHeight w:val="574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ответа;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 xml:space="preserve">текст </w:t>
            </w:r>
            <w:r>
              <w:rPr>
                <w:sz w:val="24"/>
              </w:rPr>
              <w:t>произведения не искажён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8327F">
        <w:trPr>
          <w:trHeight w:val="573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 допущено незначительное искажение текста произведения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8327F">
        <w:trPr>
          <w:trHeight w:val="1126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8"/>
              <w:ind w:right="589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48327F" w:rsidRDefault="00D00B1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48327F">
        <w:trPr>
          <w:trHeight w:val="298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2"/>
                <w:sz w:val="24"/>
              </w:rPr>
              <w:t xml:space="preserve"> рассуждение</w:t>
            </w:r>
          </w:p>
        </w:tc>
        <w:tc>
          <w:tcPr>
            <w:tcW w:w="1120" w:type="dxa"/>
          </w:tcPr>
          <w:p w:rsidR="0048327F" w:rsidRDefault="0048327F">
            <w:pPr>
              <w:pStyle w:val="TableParagraph"/>
              <w:ind w:left="0"/>
            </w:pPr>
          </w:p>
        </w:tc>
      </w:tr>
      <w:tr w:rsidR="0048327F">
        <w:trPr>
          <w:trHeight w:val="573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построено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выдвижения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тезиса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аргументов, сформулированы суждения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8327F">
        <w:trPr>
          <w:trHeight w:val="850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"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Предприняты попытки </w:t>
            </w:r>
            <w:r>
              <w:rPr>
                <w:sz w:val="24"/>
              </w:rPr>
              <w:t>построить текст на основе выдвижения тезиса и приведения аргументов, сформулировать суждения, но допущены отдельные неточности в построении текста-рассуждения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8327F">
        <w:trPr>
          <w:trHeight w:val="849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1"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попытки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построить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текст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основе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выдвижения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тезиса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приведения аргументов</w:t>
            </w:r>
            <w:r>
              <w:rPr>
                <w:sz w:val="24"/>
              </w:rPr>
              <w:t>, сформулировать суждения; умение строить рассуждение не проявлено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48327F">
        <w:trPr>
          <w:trHeight w:val="298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К4.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20" w:type="dxa"/>
          </w:tcPr>
          <w:p w:rsidR="0048327F" w:rsidRDefault="0048327F">
            <w:pPr>
              <w:pStyle w:val="TableParagraph"/>
              <w:ind w:left="0"/>
            </w:pPr>
          </w:p>
        </w:tc>
      </w:tr>
      <w:tr w:rsidR="0048327F">
        <w:trPr>
          <w:trHeight w:val="850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2"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Ответ представляет собой связное высказывание, логические 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отсутствуют, речевые ошибки единичны и не влияют на понимание содержания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8327F">
        <w:trPr>
          <w:trHeight w:val="1125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8"/>
              <w:ind w:right="3693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48327F" w:rsidRDefault="00D00B1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Логические ошибки И/ИЛИ речевые ошибки существенно затрудняют понимание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48327F">
        <w:trPr>
          <w:trHeight w:val="298"/>
        </w:trPr>
        <w:tc>
          <w:tcPr>
            <w:tcW w:w="8732" w:type="dxa"/>
          </w:tcPr>
          <w:p w:rsidR="0048327F" w:rsidRDefault="00D00B1A">
            <w:pPr>
              <w:pStyle w:val="TableParagraph"/>
              <w:spacing w:before="9" w:line="269" w:lineRule="exact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:rsidR="0048327F" w:rsidRDefault="00D00B1A">
            <w:pPr>
              <w:pStyle w:val="TableParagraph"/>
              <w:spacing w:before="9" w:line="269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7</w:t>
            </w:r>
          </w:p>
        </w:tc>
      </w:tr>
    </w:tbl>
    <w:p w:rsidR="0048327F" w:rsidRDefault="0048327F">
      <w:pPr>
        <w:pStyle w:val="a3"/>
      </w:pPr>
    </w:p>
    <w:p w:rsidR="0048327F" w:rsidRDefault="0048327F">
      <w:pPr>
        <w:pStyle w:val="a3"/>
      </w:pPr>
    </w:p>
    <w:p w:rsidR="0048327F" w:rsidRDefault="0048327F">
      <w:pPr>
        <w:pStyle w:val="a3"/>
        <w:spacing w:before="3"/>
      </w:pPr>
    </w:p>
    <w:p w:rsidR="0048327F" w:rsidRDefault="00D00B1A">
      <w:pPr>
        <w:pStyle w:val="2"/>
        <w:ind w:left="852"/>
      </w:pPr>
      <w:r>
        <w:t>Система</w:t>
      </w:r>
      <w:r>
        <w:rPr>
          <w:spacing w:val="-6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всей</w:t>
      </w:r>
      <w:r>
        <w:rPr>
          <w:spacing w:val="-6"/>
        </w:rPr>
        <w:t xml:space="preserve"> </w:t>
      </w:r>
      <w:r>
        <w:rPr>
          <w:spacing w:val="-2"/>
        </w:rPr>
        <w:t>работы</w:t>
      </w:r>
    </w:p>
    <w:p w:rsidR="0048327F" w:rsidRDefault="00D00B1A">
      <w:pPr>
        <w:pStyle w:val="a3"/>
        <w:spacing w:before="183"/>
        <w:ind w:left="852" w:right="1"/>
        <w:jc w:val="center"/>
      </w:pPr>
      <w:r>
        <w:t>Максимальный</w:t>
      </w:r>
      <w:r>
        <w:rPr>
          <w:spacing w:val="-6"/>
        </w:rPr>
        <w:t xml:space="preserve"> </w:t>
      </w:r>
      <w:r>
        <w:t>первичный</w:t>
      </w:r>
      <w:r>
        <w:rPr>
          <w:spacing w:val="-4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b/>
          <w:spacing w:val="-5"/>
        </w:rPr>
        <w:t>17</w:t>
      </w:r>
      <w:r>
        <w:rPr>
          <w:spacing w:val="-5"/>
        </w:rPr>
        <w:t>.</w:t>
      </w:r>
    </w:p>
    <w:p w:rsidR="0048327F" w:rsidRDefault="00D00B1A">
      <w:pPr>
        <w:spacing w:before="184"/>
        <w:ind w:left="2031"/>
        <w:rPr>
          <w:i/>
          <w:sz w:val="24"/>
        </w:rPr>
      </w:pPr>
      <w:r>
        <w:rPr>
          <w:i/>
          <w:sz w:val="24"/>
        </w:rPr>
        <w:t>Рекомендации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переводу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первичных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отметки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пятибалльной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шкале</w:t>
      </w:r>
    </w:p>
    <w:p w:rsidR="0048327F" w:rsidRDefault="0048327F">
      <w:pPr>
        <w:pStyle w:val="a3"/>
        <w:spacing w:before="2"/>
        <w:rPr>
          <w:i/>
          <w:sz w:val="8"/>
        </w:rPr>
      </w:pPr>
    </w:p>
    <w:tbl>
      <w:tblPr>
        <w:tblW w:w="0" w:type="auto"/>
        <w:tblInd w:w="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1"/>
        <w:gridCol w:w="1033"/>
        <w:gridCol w:w="1187"/>
        <w:gridCol w:w="1187"/>
        <w:gridCol w:w="1342"/>
      </w:tblGrid>
      <w:tr w:rsidR="0048327F">
        <w:trPr>
          <w:trHeight w:val="280"/>
        </w:trPr>
        <w:tc>
          <w:tcPr>
            <w:tcW w:w="5111" w:type="dxa"/>
          </w:tcPr>
          <w:p w:rsidR="0048327F" w:rsidRDefault="00D00B1A">
            <w:pPr>
              <w:pStyle w:val="TableParagraph"/>
              <w:spacing w:before="1" w:line="259" w:lineRule="exact"/>
              <w:ind w:left="16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пятибалльной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шкале</w:t>
            </w:r>
          </w:p>
        </w:tc>
        <w:tc>
          <w:tcPr>
            <w:tcW w:w="1033" w:type="dxa"/>
          </w:tcPr>
          <w:p w:rsidR="0048327F" w:rsidRDefault="00D00B1A">
            <w:pPr>
              <w:pStyle w:val="TableParagraph"/>
              <w:spacing w:before="1" w:line="259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1187" w:type="dxa"/>
          </w:tcPr>
          <w:p w:rsidR="0048327F" w:rsidRDefault="00D00B1A">
            <w:pPr>
              <w:pStyle w:val="TableParagraph"/>
              <w:spacing w:before="1" w:line="259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1187" w:type="dxa"/>
          </w:tcPr>
          <w:p w:rsidR="0048327F" w:rsidRDefault="00D00B1A">
            <w:pPr>
              <w:pStyle w:val="TableParagraph"/>
              <w:spacing w:before="1" w:line="25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1342" w:type="dxa"/>
          </w:tcPr>
          <w:p w:rsidR="0048327F" w:rsidRDefault="00D00B1A">
            <w:pPr>
              <w:pStyle w:val="TableParagraph"/>
              <w:spacing w:before="1" w:line="25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</w:tr>
      <w:tr w:rsidR="0048327F">
        <w:trPr>
          <w:trHeight w:val="276"/>
        </w:trPr>
        <w:tc>
          <w:tcPr>
            <w:tcW w:w="5111" w:type="dxa"/>
          </w:tcPr>
          <w:p w:rsidR="0048327F" w:rsidRDefault="00D00B1A">
            <w:pPr>
              <w:pStyle w:val="TableParagraph"/>
              <w:spacing w:line="257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Первичные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баллы</w:t>
            </w:r>
          </w:p>
        </w:tc>
        <w:tc>
          <w:tcPr>
            <w:tcW w:w="1033" w:type="dxa"/>
          </w:tcPr>
          <w:p w:rsidR="0048327F" w:rsidRDefault="00D00B1A">
            <w:pPr>
              <w:pStyle w:val="TableParagraph"/>
              <w:spacing w:line="25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0–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187" w:type="dxa"/>
          </w:tcPr>
          <w:p w:rsidR="0048327F" w:rsidRDefault="00D00B1A">
            <w:pPr>
              <w:pStyle w:val="TableParagraph"/>
              <w:spacing w:line="25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9–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187" w:type="dxa"/>
          </w:tcPr>
          <w:p w:rsidR="0048327F" w:rsidRDefault="00D00B1A">
            <w:pPr>
              <w:pStyle w:val="TableParagraph"/>
              <w:spacing w:line="25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12–</w:t>
            </w: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342" w:type="dxa"/>
          </w:tcPr>
          <w:p w:rsidR="0048327F" w:rsidRDefault="00D00B1A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15–</w:t>
            </w:r>
            <w:r>
              <w:rPr>
                <w:spacing w:val="-5"/>
                <w:sz w:val="24"/>
              </w:rPr>
              <w:t>17</w:t>
            </w:r>
          </w:p>
        </w:tc>
      </w:tr>
    </w:tbl>
    <w:p w:rsidR="0048327F" w:rsidRDefault="0048327F"/>
    <w:sectPr w:rsidR="0048327F">
      <w:pgSz w:w="11910" w:h="16840"/>
      <w:pgMar w:top="1780" w:right="708" w:bottom="940" w:left="425" w:header="709" w:footer="7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B1A" w:rsidRDefault="00D00B1A">
      <w:r>
        <w:separator/>
      </w:r>
    </w:p>
  </w:endnote>
  <w:endnote w:type="continuationSeparator" w:id="0">
    <w:p w:rsidR="00D00B1A" w:rsidRDefault="00D0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27F" w:rsidRDefault="0048327F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27F" w:rsidRDefault="0048327F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B1A" w:rsidRDefault="00D00B1A">
      <w:r>
        <w:separator/>
      </w:r>
    </w:p>
  </w:footnote>
  <w:footnote w:type="continuationSeparator" w:id="0">
    <w:p w:rsidR="00D00B1A" w:rsidRDefault="00D0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27F" w:rsidRDefault="0048327F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27F" w:rsidRDefault="0048327F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092B84"/>
    <w:multiLevelType w:val="multilevel"/>
    <w:tmpl w:val="CF092B84"/>
    <w:lvl w:ilvl="0">
      <w:start w:val="1"/>
      <w:numFmt w:val="decimal"/>
      <w:lvlText w:val="%1)"/>
      <w:lvlJc w:val="left"/>
      <w:pPr>
        <w:ind w:left="774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-1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95" w:hanging="42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61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2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4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85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7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06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0053208E"/>
    <w:multiLevelType w:val="multilevel"/>
    <w:tmpl w:val="0053208E"/>
    <w:lvl w:ilvl="0">
      <w:numFmt w:val="bullet"/>
      <w:lvlText w:val="–"/>
      <w:lvlJc w:val="left"/>
      <w:pPr>
        <w:ind w:left="170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607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514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21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8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5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2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9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7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59ADCABA"/>
    <w:multiLevelType w:val="multilevel"/>
    <w:tmpl w:val="59ADCABA"/>
    <w:lvl w:ilvl="0">
      <w:start w:val="1"/>
      <w:numFmt w:val="decimal"/>
      <w:lvlText w:val="%1)"/>
      <w:lvlJc w:val="left"/>
      <w:pPr>
        <w:ind w:left="858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-1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09" w:hanging="42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75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0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0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5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0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457" w:hanging="4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8327F"/>
    <w:rsid w:val="0048327F"/>
    <w:rsid w:val="0083365C"/>
    <w:rsid w:val="00D00B1A"/>
    <w:rsid w:val="48B9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ED367"/>
  <w15:docId w15:val="{FD8277AD-2180-4723-9587-B44B16F1F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4591" w:right="374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591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spacing w:before="3"/>
      <w:ind w:left="773" w:hanging="42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2061</Words>
  <Characters>11751</Characters>
  <Application>Microsoft Office Word</Application>
  <DocSecurity>0</DocSecurity>
  <Lines>97</Lines>
  <Paragraphs>27</Paragraphs>
  <ScaleCrop>false</ScaleCrop>
  <Company/>
  <LinksUpToDate>false</LinksUpToDate>
  <CharactersWithSpaces>13785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</cp:revision>
  <dcterms:created xsi:type="dcterms:W3CDTF">2026-04-12T19:52:00Z</dcterms:created>
  <dcterms:modified xsi:type="dcterms:W3CDTF">2026-04-28T09:58:00Z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2026-01-30T00:00:00Z</vt:filetime>
  </property>
  <property fmtid="{D5CDD505-2E9C-101B-9397-08002B2CF9AE}" pid="4" name="Creator">
    <vt:lpwstr>PScript5.dll Version 5.2.2</vt:lpwstr>
  </property>
  <property fmtid="{D5CDD505-2E9C-101B-9397-08002B2CF9AE}" pid="5" name="LastSaved">
    <vt:filetime>2026-04-12T00:00:00Z</vt:filetime>
  </property>
  <property fmtid="{D5CDD505-2E9C-101B-9397-08002B2CF9AE}" pid="6" name="Producer">
    <vt:lpwstr>Acrobat Distiller 10.1.1 (Windows)</vt:lpwstr>
  </property>
  <property fmtid="{D5CDD505-2E9C-101B-9397-08002B2CF9AE}" pid="7" name="KSOProductBuildVer">
    <vt:lpwstr>1049-12.2.0.23196</vt:lpwstr>
  </property>
  <property fmtid="{D5CDD505-2E9C-101B-9397-08002B2CF9AE}" pid="8" name="ICV">
    <vt:lpwstr>7BBB17CACE4A4F8495D4B7FF0648304E_12</vt:lpwstr>
  </property>
</Properties>
</file>